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B2A" w:rsidRPr="002C6109" w:rsidRDefault="00A53B2A" w:rsidP="00A53B2A">
      <w:pPr>
        <w:pStyle w:val="Tekstpodstawowy"/>
        <w:shd w:val="clear" w:color="auto" w:fill="auto"/>
        <w:tabs>
          <w:tab w:val="left" w:pos="8216"/>
        </w:tabs>
        <w:spacing w:before="0" w:line="276" w:lineRule="auto"/>
        <w:ind w:right="400" w:firstLine="0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:rsidR="00A53B2A" w:rsidRPr="00A53B2A" w:rsidRDefault="00A53B2A" w:rsidP="00A53B2A">
      <w:pPr>
        <w:jc w:val="center"/>
        <w:rPr>
          <w:b/>
          <w:color w:val="000000" w:themeColor="text1"/>
        </w:rPr>
      </w:pPr>
      <w:r w:rsidRPr="00A53B2A">
        <w:rPr>
          <w:b/>
          <w:color w:val="000000" w:themeColor="text1"/>
        </w:rPr>
        <w:t>ZAWARTOŚĆ OPRACOWANIA</w:t>
      </w:r>
    </w:p>
    <w:p w:rsidR="00A53B2A" w:rsidRPr="002C6109" w:rsidRDefault="00A53B2A" w:rsidP="00A53B2A">
      <w:pPr>
        <w:jc w:val="center"/>
        <w:rPr>
          <w:color w:val="000000" w:themeColor="text1"/>
        </w:rPr>
      </w:pPr>
    </w:p>
    <w:p w:rsidR="00A53B2A" w:rsidRPr="003916F9" w:rsidRDefault="00A53B2A" w:rsidP="003916F9">
      <w:pPr>
        <w:widowControl/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Strona tytułowa.......................</w:t>
      </w:r>
      <w:r w:rsidR="005937B4">
        <w:rPr>
          <w:color w:val="000000" w:themeColor="text1"/>
          <w:sz w:val="20"/>
          <w:szCs w:val="20"/>
        </w:rPr>
        <w:t>...........................</w:t>
      </w:r>
      <w:r w:rsidRPr="003916F9">
        <w:rPr>
          <w:color w:val="000000" w:themeColor="text1"/>
          <w:sz w:val="20"/>
          <w:szCs w:val="20"/>
        </w:rPr>
        <w:t xml:space="preserve">........str. </w:t>
      </w:r>
    </w:p>
    <w:p w:rsidR="00A53B2A" w:rsidRDefault="003916F9" w:rsidP="00A53B2A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Zawartość opracowania</w:t>
      </w:r>
      <w:r w:rsidRPr="003916F9">
        <w:rPr>
          <w:color w:val="000000" w:themeColor="text1"/>
          <w:sz w:val="20"/>
          <w:szCs w:val="20"/>
        </w:rPr>
        <w:t>.............................</w:t>
      </w:r>
      <w:r w:rsidR="005937B4">
        <w:rPr>
          <w:color w:val="000000" w:themeColor="text1"/>
          <w:sz w:val="20"/>
          <w:szCs w:val="20"/>
        </w:rPr>
        <w:t>.....................</w:t>
      </w:r>
      <w:r w:rsidRPr="003916F9">
        <w:rPr>
          <w:color w:val="000000" w:themeColor="text1"/>
          <w:sz w:val="20"/>
          <w:szCs w:val="20"/>
        </w:rPr>
        <w:t>..str.</w:t>
      </w:r>
    </w:p>
    <w:p w:rsidR="003916F9" w:rsidRPr="003916F9" w:rsidRDefault="003916F9" w:rsidP="00A53B2A">
      <w:pPr>
        <w:rPr>
          <w:color w:val="000000" w:themeColor="text1"/>
          <w:sz w:val="20"/>
          <w:szCs w:val="20"/>
        </w:rPr>
      </w:pPr>
    </w:p>
    <w:p w:rsidR="00A53B2A" w:rsidRPr="003916F9" w:rsidRDefault="00A53B2A" w:rsidP="00A53B2A">
      <w:pPr>
        <w:pStyle w:val="Akapitzlist"/>
        <w:numPr>
          <w:ilvl w:val="0"/>
          <w:numId w:val="46"/>
        </w:numPr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BRANŻA ARCHITEKTONICZNO - BUDOWLANA</w:t>
      </w:r>
    </w:p>
    <w:p w:rsidR="00A53B2A" w:rsidRPr="003916F9" w:rsidRDefault="00A53B2A" w:rsidP="00A53B2A">
      <w:pPr>
        <w:widowControl/>
        <w:numPr>
          <w:ilvl w:val="0"/>
          <w:numId w:val="39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Strona tytułowa...............................</w:t>
      </w:r>
      <w:r w:rsidR="005937B4">
        <w:rPr>
          <w:color w:val="000000" w:themeColor="text1"/>
          <w:sz w:val="20"/>
          <w:szCs w:val="20"/>
        </w:rPr>
        <w:t>.....................</w:t>
      </w:r>
      <w:r w:rsidRPr="003916F9">
        <w:rPr>
          <w:color w:val="000000" w:themeColor="text1"/>
          <w:sz w:val="20"/>
          <w:szCs w:val="20"/>
        </w:rPr>
        <w:t xml:space="preserve">str. </w:t>
      </w:r>
    </w:p>
    <w:p w:rsidR="00A53B2A" w:rsidRPr="003916F9" w:rsidRDefault="00A53B2A" w:rsidP="00A53B2A">
      <w:pPr>
        <w:widowControl/>
        <w:numPr>
          <w:ilvl w:val="0"/>
          <w:numId w:val="39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Spis treści .................................</w:t>
      </w:r>
      <w:r w:rsidR="005937B4">
        <w:rPr>
          <w:color w:val="000000" w:themeColor="text1"/>
          <w:sz w:val="20"/>
          <w:szCs w:val="20"/>
        </w:rPr>
        <w:t>.....................</w:t>
      </w:r>
      <w:r w:rsidRPr="003916F9">
        <w:rPr>
          <w:color w:val="000000" w:themeColor="text1"/>
          <w:sz w:val="20"/>
          <w:szCs w:val="20"/>
        </w:rPr>
        <w:t xml:space="preserve">.str. </w:t>
      </w:r>
    </w:p>
    <w:p w:rsidR="00A53B2A" w:rsidRPr="003916F9" w:rsidRDefault="00A53B2A" w:rsidP="00A53B2A">
      <w:pPr>
        <w:widowControl/>
        <w:numPr>
          <w:ilvl w:val="0"/>
          <w:numId w:val="39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Wypis z miejscowego planu zagospodarowania przestrzennego...............................</w:t>
      </w:r>
      <w:r w:rsidR="005937B4">
        <w:rPr>
          <w:color w:val="000000" w:themeColor="text1"/>
          <w:sz w:val="20"/>
          <w:szCs w:val="20"/>
        </w:rPr>
        <w:t>.....................</w:t>
      </w:r>
      <w:r w:rsidRPr="003916F9">
        <w:rPr>
          <w:color w:val="000000" w:themeColor="text1"/>
          <w:sz w:val="20"/>
          <w:szCs w:val="20"/>
        </w:rPr>
        <w:t xml:space="preserve">.str. </w:t>
      </w:r>
    </w:p>
    <w:p w:rsidR="00A53B2A" w:rsidRPr="003916F9" w:rsidRDefault="00A53B2A" w:rsidP="00A53B2A">
      <w:pPr>
        <w:widowControl/>
        <w:numPr>
          <w:ilvl w:val="0"/>
          <w:numId w:val="39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Oświadczenie projektanta i zaświadczenie przynależności do właściwej izby samorządu zawodowego osób opracowujących projekt architektoniczno-budowlany........</w:t>
      </w:r>
      <w:r w:rsidR="005937B4">
        <w:rPr>
          <w:color w:val="000000" w:themeColor="text1"/>
          <w:sz w:val="20"/>
          <w:szCs w:val="20"/>
        </w:rPr>
        <w:t>..............................................</w:t>
      </w:r>
      <w:r w:rsidRPr="003916F9">
        <w:rPr>
          <w:color w:val="000000" w:themeColor="text1"/>
          <w:sz w:val="20"/>
          <w:szCs w:val="20"/>
        </w:rPr>
        <w:t xml:space="preserve">....str. </w:t>
      </w:r>
    </w:p>
    <w:p w:rsidR="00A53B2A" w:rsidRPr="003916F9" w:rsidRDefault="00A53B2A" w:rsidP="00F5723C">
      <w:pPr>
        <w:widowControl/>
        <w:numPr>
          <w:ilvl w:val="0"/>
          <w:numId w:val="39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Projekt zagospodarowania działki - część A.</w:t>
      </w:r>
      <w:r w:rsidR="005937B4" w:rsidRPr="005937B4">
        <w:rPr>
          <w:color w:val="000000" w:themeColor="text1"/>
          <w:sz w:val="20"/>
          <w:szCs w:val="20"/>
        </w:rPr>
        <w:t xml:space="preserve"> </w:t>
      </w:r>
      <w:r w:rsidR="005937B4">
        <w:rPr>
          <w:color w:val="000000" w:themeColor="text1"/>
          <w:sz w:val="20"/>
          <w:szCs w:val="20"/>
        </w:rPr>
        <w:t>....</w:t>
      </w:r>
      <w:r w:rsidR="005937B4" w:rsidRPr="005937B4">
        <w:rPr>
          <w:color w:val="000000" w:themeColor="text1"/>
          <w:sz w:val="20"/>
          <w:szCs w:val="20"/>
        </w:rPr>
        <w:t xml:space="preserve"> </w:t>
      </w:r>
      <w:r w:rsidR="005937B4">
        <w:rPr>
          <w:color w:val="000000" w:themeColor="text1"/>
          <w:sz w:val="20"/>
          <w:szCs w:val="20"/>
        </w:rPr>
        <w:t>....</w:t>
      </w:r>
      <w:r w:rsidR="005937B4" w:rsidRPr="005937B4">
        <w:rPr>
          <w:color w:val="000000" w:themeColor="text1"/>
          <w:sz w:val="20"/>
          <w:szCs w:val="20"/>
        </w:rPr>
        <w:t xml:space="preserve"> </w:t>
      </w:r>
      <w:r w:rsidR="005937B4">
        <w:rPr>
          <w:color w:val="000000" w:themeColor="text1"/>
          <w:sz w:val="20"/>
          <w:szCs w:val="20"/>
        </w:rPr>
        <w:t>....</w:t>
      </w:r>
      <w:r w:rsidR="005937B4" w:rsidRPr="005937B4">
        <w:rPr>
          <w:color w:val="000000" w:themeColor="text1"/>
          <w:sz w:val="20"/>
          <w:szCs w:val="20"/>
        </w:rPr>
        <w:t xml:space="preserve"> </w:t>
      </w:r>
      <w:r w:rsidR="005937B4">
        <w:rPr>
          <w:color w:val="000000" w:themeColor="text1"/>
          <w:sz w:val="20"/>
          <w:szCs w:val="20"/>
        </w:rPr>
        <w:t>....</w:t>
      </w:r>
      <w:r w:rsidR="005937B4" w:rsidRPr="005937B4">
        <w:rPr>
          <w:color w:val="000000" w:themeColor="text1"/>
          <w:sz w:val="20"/>
          <w:szCs w:val="20"/>
        </w:rPr>
        <w:t xml:space="preserve"> </w:t>
      </w:r>
      <w:r w:rsidR="005937B4">
        <w:rPr>
          <w:color w:val="000000" w:themeColor="text1"/>
          <w:sz w:val="20"/>
          <w:szCs w:val="20"/>
        </w:rPr>
        <w:t>..</w:t>
      </w:r>
      <w:r w:rsidRPr="003916F9">
        <w:rPr>
          <w:color w:val="000000" w:themeColor="text1"/>
          <w:sz w:val="20"/>
          <w:szCs w:val="20"/>
        </w:rPr>
        <w:t xml:space="preserve">.str. </w:t>
      </w:r>
    </w:p>
    <w:p w:rsidR="00A53B2A" w:rsidRPr="003916F9" w:rsidRDefault="00A53B2A" w:rsidP="00A53B2A">
      <w:pPr>
        <w:widowControl/>
        <w:numPr>
          <w:ilvl w:val="0"/>
          <w:numId w:val="39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Opis techniczny do projektu architektoniczno – budowlanego przedmiotowej inwestycji - część B........</w:t>
      </w:r>
      <w:r w:rsidR="005937B4">
        <w:rPr>
          <w:color w:val="000000" w:themeColor="text1"/>
          <w:sz w:val="20"/>
          <w:szCs w:val="20"/>
        </w:rPr>
        <w:t>.....................</w:t>
      </w:r>
      <w:r w:rsidRPr="003916F9">
        <w:rPr>
          <w:color w:val="000000" w:themeColor="text1"/>
          <w:sz w:val="20"/>
          <w:szCs w:val="20"/>
        </w:rPr>
        <w:t>....str.</w:t>
      </w:r>
    </w:p>
    <w:p w:rsidR="00A53B2A" w:rsidRPr="003916F9" w:rsidRDefault="00A53B2A" w:rsidP="00A53B2A">
      <w:pPr>
        <w:widowControl/>
        <w:numPr>
          <w:ilvl w:val="0"/>
          <w:numId w:val="39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Część rysunkowa projektu: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Rzut fundamentów - rys. A1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Rzut parteru – rys. A2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Przekrój A-A - rys. A3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Przekrój B-B - rys. A4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Rzut połaci dachowej – rys. A5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Elewacje - rys. A6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Rzut stropu – rys. K1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Rzut więźby dachowej- rys. K2</w:t>
      </w:r>
    </w:p>
    <w:p w:rsidR="00A53B2A" w:rsidRPr="003916F9" w:rsidRDefault="00A53B2A" w:rsidP="00A53B2A">
      <w:pPr>
        <w:widowControl/>
        <w:numPr>
          <w:ilvl w:val="0"/>
          <w:numId w:val="39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Informacja dotycząca bezpieczeństwa</w:t>
      </w:r>
      <w:r w:rsidR="005937B4">
        <w:rPr>
          <w:color w:val="000000" w:themeColor="text1"/>
          <w:sz w:val="20"/>
          <w:szCs w:val="20"/>
        </w:rPr>
        <w:t xml:space="preserve"> i ochrony zdrowia – część C...</w:t>
      </w:r>
      <w:r w:rsidRPr="003916F9">
        <w:rPr>
          <w:color w:val="000000" w:themeColor="text1"/>
          <w:sz w:val="20"/>
          <w:szCs w:val="20"/>
        </w:rPr>
        <w:t xml:space="preserve">str. </w:t>
      </w:r>
    </w:p>
    <w:p w:rsidR="00A53B2A" w:rsidRPr="003916F9" w:rsidRDefault="00A53B2A" w:rsidP="00A53B2A">
      <w:pPr>
        <w:jc w:val="center"/>
        <w:rPr>
          <w:sz w:val="20"/>
          <w:szCs w:val="20"/>
        </w:rPr>
      </w:pPr>
    </w:p>
    <w:p w:rsidR="00A53B2A" w:rsidRPr="003916F9" w:rsidRDefault="00A53B2A" w:rsidP="00A53B2A">
      <w:pPr>
        <w:rPr>
          <w:sz w:val="20"/>
          <w:szCs w:val="20"/>
        </w:rPr>
      </w:pPr>
    </w:p>
    <w:p w:rsidR="00A53B2A" w:rsidRPr="003916F9" w:rsidRDefault="00A53B2A" w:rsidP="00A53B2A">
      <w:pPr>
        <w:pStyle w:val="Akapitzlist"/>
        <w:numPr>
          <w:ilvl w:val="0"/>
          <w:numId w:val="46"/>
        </w:numPr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BRANŻA SANITARNA</w:t>
      </w:r>
    </w:p>
    <w:p w:rsidR="00A53B2A" w:rsidRPr="003916F9" w:rsidRDefault="00A53B2A" w:rsidP="00A53B2A">
      <w:pPr>
        <w:widowControl/>
        <w:numPr>
          <w:ilvl w:val="0"/>
          <w:numId w:val="47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Strona tytułowa............................</w:t>
      </w:r>
      <w:r w:rsidR="005937B4">
        <w:rPr>
          <w:color w:val="000000" w:themeColor="text1"/>
          <w:sz w:val="20"/>
          <w:szCs w:val="20"/>
        </w:rPr>
        <w:t>....................</w:t>
      </w:r>
      <w:r w:rsidRPr="003916F9">
        <w:rPr>
          <w:color w:val="000000" w:themeColor="text1"/>
          <w:sz w:val="20"/>
          <w:szCs w:val="20"/>
        </w:rPr>
        <w:t xml:space="preserve">...str. </w:t>
      </w:r>
    </w:p>
    <w:p w:rsidR="00A53B2A" w:rsidRPr="003916F9" w:rsidRDefault="00A53B2A" w:rsidP="00A53B2A">
      <w:pPr>
        <w:widowControl/>
        <w:numPr>
          <w:ilvl w:val="0"/>
          <w:numId w:val="47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Spis treści ..............................</w:t>
      </w:r>
      <w:r w:rsidR="005937B4">
        <w:rPr>
          <w:color w:val="000000" w:themeColor="text1"/>
          <w:sz w:val="20"/>
          <w:szCs w:val="20"/>
        </w:rPr>
        <w:t>....................</w:t>
      </w:r>
      <w:r w:rsidRPr="003916F9">
        <w:rPr>
          <w:color w:val="000000" w:themeColor="text1"/>
          <w:sz w:val="20"/>
          <w:szCs w:val="20"/>
        </w:rPr>
        <w:t xml:space="preserve">....str. </w:t>
      </w:r>
    </w:p>
    <w:p w:rsidR="00A53B2A" w:rsidRPr="003916F9" w:rsidRDefault="00A53B2A" w:rsidP="00A53B2A">
      <w:pPr>
        <w:widowControl/>
        <w:numPr>
          <w:ilvl w:val="0"/>
          <w:numId w:val="47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Oświadczenie projektanta i zaświadczenie przynależności do właściwej izby samorządu zawodowego osób opracowujących projekt sanitarny........................</w:t>
      </w:r>
      <w:r w:rsidR="005937B4">
        <w:rPr>
          <w:color w:val="000000" w:themeColor="text1"/>
          <w:sz w:val="20"/>
          <w:szCs w:val="20"/>
        </w:rPr>
        <w:t>............................</w:t>
      </w:r>
      <w:r w:rsidRPr="003916F9">
        <w:rPr>
          <w:color w:val="000000" w:themeColor="text1"/>
          <w:sz w:val="20"/>
          <w:szCs w:val="20"/>
        </w:rPr>
        <w:t xml:space="preserve">.....str. </w:t>
      </w:r>
    </w:p>
    <w:p w:rsidR="00A53B2A" w:rsidRPr="003916F9" w:rsidRDefault="00A53B2A" w:rsidP="00A53B2A">
      <w:pPr>
        <w:widowControl/>
        <w:numPr>
          <w:ilvl w:val="0"/>
          <w:numId w:val="47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Opis techniczny do projektu instalacji sanitarnych przedmiotowej inwestycji - część B...</w:t>
      </w:r>
      <w:r w:rsidR="005937B4">
        <w:rPr>
          <w:color w:val="000000" w:themeColor="text1"/>
          <w:sz w:val="20"/>
          <w:szCs w:val="20"/>
        </w:rPr>
        <w:t>..................................</w:t>
      </w:r>
      <w:r w:rsidRPr="003916F9">
        <w:rPr>
          <w:color w:val="000000" w:themeColor="text1"/>
          <w:sz w:val="20"/>
          <w:szCs w:val="20"/>
        </w:rPr>
        <w:t>.........str.</w:t>
      </w:r>
    </w:p>
    <w:p w:rsidR="00A53B2A" w:rsidRPr="003916F9" w:rsidRDefault="00A53B2A" w:rsidP="00A53B2A">
      <w:pPr>
        <w:widowControl/>
        <w:numPr>
          <w:ilvl w:val="0"/>
          <w:numId w:val="47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Część rysunkowa projektu: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 xml:space="preserve">Instalacja </w:t>
      </w:r>
      <w:proofErr w:type="spellStart"/>
      <w:r w:rsidRPr="003916F9">
        <w:rPr>
          <w:color w:val="000000" w:themeColor="text1"/>
          <w:sz w:val="20"/>
          <w:szCs w:val="20"/>
        </w:rPr>
        <w:t>wod</w:t>
      </w:r>
      <w:proofErr w:type="spellEnd"/>
      <w:r w:rsidRPr="003916F9">
        <w:rPr>
          <w:color w:val="000000" w:themeColor="text1"/>
          <w:sz w:val="20"/>
          <w:szCs w:val="20"/>
        </w:rPr>
        <w:t xml:space="preserve"> - </w:t>
      </w:r>
      <w:proofErr w:type="spellStart"/>
      <w:r w:rsidRPr="003916F9">
        <w:rPr>
          <w:color w:val="000000" w:themeColor="text1"/>
          <w:sz w:val="20"/>
          <w:szCs w:val="20"/>
        </w:rPr>
        <w:t>kan</w:t>
      </w:r>
      <w:proofErr w:type="spellEnd"/>
      <w:r w:rsidRPr="003916F9">
        <w:rPr>
          <w:color w:val="000000" w:themeColor="text1"/>
          <w:sz w:val="20"/>
          <w:szCs w:val="20"/>
        </w:rPr>
        <w:t xml:space="preserve"> - rys. S1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 xml:space="preserve">Instalacja </w:t>
      </w:r>
      <w:proofErr w:type="spellStart"/>
      <w:r w:rsidRPr="003916F9">
        <w:rPr>
          <w:color w:val="000000" w:themeColor="text1"/>
          <w:sz w:val="20"/>
          <w:szCs w:val="20"/>
        </w:rPr>
        <w:t>wod</w:t>
      </w:r>
      <w:proofErr w:type="spellEnd"/>
      <w:r w:rsidRPr="003916F9">
        <w:rPr>
          <w:color w:val="000000" w:themeColor="text1"/>
          <w:sz w:val="20"/>
          <w:szCs w:val="20"/>
        </w:rPr>
        <w:t xml:space="preserve"> - </w:t>
      </w:r>
      <w:proofErr w:type="spellStart"/>
      <w:r w:rsidRPr="003916F9">
        <w:rPr>
          <w:color w:val="000000" w:themeColor="text1"/>
          <w:sz w:val="20"/>
          <w:szCs w:val="20"/>
        </w:rPr>
        <w:t>kan</w:t>
      </w:r>
      <w:proofErr w:type="spellEnd"/>
      <w:r w:rsidRPr="003916F9">
        <w:rPr>
          <w:color w:val="000000" w:themeColor="text1"/>
          <w:sz w:val="20"/>
          <w:szCs w:val="20"/>
        </w:rPr>
        <w:t xml:space="preserve"> - rys. S2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Przepompownia przydomowa – rys. S3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Profil podłużny przyłącza wodociągowego – rys. S4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Profil podłużny przyłącza kanalizacji grawitacyjnej – rys. S5</w:t>
      </w:r>
    </w:p>
    <w:p w:rsidR="00A53B2A" w:rsidRPr="003916F9" w:rsidRDefault="00A53B2A" w:rsidP="00A53B2A">
      <w:pPr>
        <w:widowControl/>
        <w:numPr>
          <w:ilvl w:val="0"/>
          <w:numId w:val="40"/>
        </w:numPr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Profil podłużny przyłącza kanalizacji tłocznej – rys. S6</w:t>
      </w:r>
    </w:p>
    <w:p w:rsidR="00A53B2A" w:rsidRDefault="00A53B2A" w:rsidP="00A53B2A">
      <w:pPr>
        <w:rPr>
          <w:sz w:val="20"/>
          <w:szCs w:val="20"/>
        </w:rPr>
      </w:pPr>
    </w:p>
    <w:p w:rsidR="003916F9" w:rsidRDefault="003916F9" w:rsidP="00A53B2A">
      <w:pPr>
        <w:rPr>
          <w:sz w:val="20"/>
          <w:szCs w:val="20"/>
        </w:rPr>
      </w:pPr>
    </w:p>
    <w:p w:rsidR="003916F9" w:rsidRDefault="003916F9" w:rsidP="00A53B2A">
      <w:pPr>
        <w:rPr>
          <w:sz w:val="20"/>
          <w:szCs w:val="20"/>
        </w:rPr>
      </w:pPr>
    </w:p>
    <w:p w:rsidR="003916F9" w:rsidRDefault="003916F9" w:rsidP="00A53B2A">
      <w:pPr>
        <w:rPr>
          <w:sz w:val="20"/>
          <w:szCs w:val="20"/>
        </w:rPr>
      </w:pPr>
    </w:p>
    <w:p w:rsidR="003916F9" w:rsidRDefault="003916F9" w:rsidP="00A53B2A">
      <w:pPr>
        <w:rPr>
          <w:sz w:val="20"/>
          <w:szCs w:val="20"/>
        </w:rPr>
      </w:pPr>
    </w:p>
    <w:p w:rsidR="003916F9" w:rsidRDefault="003916F9" w:rsidP="00A53B2A">
      <w:pPr>
        <w:rPr>
          <w:sz w:val="20"/>
          <w:szCs w:val="20"/>
        </w:rPr>
      </w:pPr>
    </w:p>
    <w:p w:rsidR="003916F9" w:rsidRDefault="003916F9" w:rsidP="00A53B2A">
      <w:pPr>
        <w:rPr>
          <w:sz w:val="20"/>
          <w:szCs w:val="20"/>
        </w:rPr>
      </w:pPr>
    </w:p>
    <w:p w:rsidR="003916F9" w:rsidRDefault="003916F9" w:rsidP="00A53B2A">
      <w:pPr>
        <w:rPr>
          <w:sz w:val="20"/>
          <w:szCs w:val="20"/>
        </w:rPr>
      </w:pPr>
    </w:p>
    <w:p w:rsidR="003916F9" w:rsidRDefault="003916F9" w:rsidP="00A53B2A">
      <w:pPr>
        <w:rPr>
          <w:sz w:val="20"/>
          <w:szCs w:val="20"/>
        </w:rPr>
      </w:pPr>
    </w:p>
    <w:p w:rsidR="005937B4" w:rsidRDefault="005937B4" w:rsidP="00A53B2A">
      <w:pPr>
        <w:rPr>
          <w:sz w:val="20"/>
          <w:szCs w:val="20"/>
        </w:rPr>
      </w:pPr>
    </w:p>
    <w:p w:rsidR="003916F9" w:rsidRDefault="003916F9" w:rsidP="00A53B2A">
      <w:pPr>
        <w:rPr>
          <w:sz w:val="20"/>
          <w:szCs w:val="20"/>
        </w:rPr>
      </w:pPr>
    </w:p>
    <w:p w:rsidR="003916F9" w:rsidRPr="003916F9" w:rsidRDefault="003916F9" w:rsidP="00A53B2A">
      <w:pPr>
        <w:rPr>
          <w:sz w:val="20"/>
          <w:szCs w:val="20"/>
        </w:rPr>
      </w:pPr>
    </w:p>
    <w:p w:rsidR="00A53B2A" w:rsidRPr="003916F9" w:rsidRDefault="00A53B2A" w:rsidP="00A53B2A">
      <w:pPr>
        <w:pStyle w:val="Akapitzlist"/>
        <w:numPr>
          <w:ilvl w:val="0"/>
          <w:numId w:val="46"/>
        </w:numPr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lastRenderedPageBreak/>
        <w:t>BRANŻA ELEKTRYCZNA</w:t>
      </w:r>
    </w:p>
    <w:p w:rsidR="003916F9" w:rsidRPr="003916F9" w:rsidRDefault="003916F9" w:rsidP="003916F9">
      <w:pPr>
        <w:widowControl/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Strona tytułowa......................</w:t>
      </w:r>
      <w:r w:rsidR="005937B4">
        <w:rPr>
          <w:color w:val="000000" w:themeColor="text1"/>
          <w:sz w:val="20"/>
          <w:szCs w:val="20"/>
        </w:rPr>
        <w:t>..................</w:t>
      </w:r>
      <w:r w:rsidRPr="003916F9">
        <w:rPr>
          <w:color w:val="000000" w:themeColor="text1"/>
          <w:sz w:val="20"/>
          <w:szCs w:val="20"/>
        </w:rPr>
        <w:t xml:space="preserve">.........str. </w:t>
      </w:r>
    </w:p>
    <w:p w:rsidR="003916F9" w:rsidRPr="003916F9" w:rsidRDefault="003916F9" w:rsidP="003916F9">
      <w:pPr>
        <w:widowControl/>
        <w:rPr>
          <w:color w:val="000000" w:themeColor="text1"/>
          <w:sz w:val="20"/>
          <w:szCs w:val="20"/>
        </w:rPr>
      </w:pPr>
      <w:r w:rsidRPr="003916F9">
        <w:rPr>
          <w:color w:val="000000" w:themeColor="text1"/>
          <w:sz w:val="20"/>
          <w:szCs w:val="20"/>
        </w:rPr>
        <w:t>Spis treści ..............................</w:t>
      </w:r>
      <w:r w:rsidR="005937B4">
        <w:rPr>
          <w:color w:val="000000" w:themeColor="text1"/>
          <w:sz w:val="20"/>
          <w:szCs w:val="20"/>
        </w:rPr>
        <w:t>..................</w:t>
      </w:r>
      <w:bookmarkStart w:id="0" w:name="_GoBack"/>
      <w:bookmarkEnd w:id="0"/>
      <w:r w:rsidRPr="003916F9">
        <w:rPr>
          <w:color w:val="000000" w:themeColor="text1"/>
          <w:sz w:val="20"/>
          <w:szCs w:val="20"/>
        </w:rPr>
        <w:t xml:space="preserve">....str. </w:t>
      </w:r>
    </w:p>
    <w:p w:rsidR="00A53B2A" w:rsidRPr="003916F9" w:rsidRDefault="00A53B2A" w:rsidP="00A53B2A">
      <w:pPr>
        <w:pStyle w:val="Akapitzlist"/>
        <w:numPr>
          <w:ilvl w:val="0"/>
          <w:numId w:val="49"/>
        </w:numPr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Wstęp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Przedmiot dokumentacji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..................................str.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Podstawa opracowania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..str.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Zakres opracowania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.str.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Oświadczenie projektanta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...............................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.str.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Zaświadczenie o przynależności do Izby Inżynierów Budownictwa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str.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Uprawnienia budowlane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.str.</w:t>
      </w:r>
    </w:p>
    <w:p w:rsidR="00A53B2A" w:rsidRPr="003916F9" w:rsidRDefault="00A53B2A" w:rsidP="00A53B2A">
      <w:pPr>
        <w:pStyle w:val="Akapitzlist"/>
        <w:numPr>
          <w:ilvl w:val="0"/>
          <w:numId w:val="49"/>
        </w:numPr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 xml:space="preserve">Opis techniczny 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Opis budynku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.str.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Zasilanie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.str.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Bilans mocy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..str.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Rozdzielnica Budynku RB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.........................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........str.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Instalacja gniazd elektrycznych oraz wypustów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................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 xml:space="preserve">str. 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 xml:space="preserve"> 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Instalacja oświetleniowa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.......................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.........str.</w:t>
      </w:r>
    </w:p>
    <w:p w:rsidR="00A53B2A" w:rsidRPr="003916F9" w:rsidRDefault="00A53B2A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 xml:space="preserve">- Instalacja 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oświetlenia awaryjnego.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.....................</w:t>
      </w:r>
      <w:r w:rsidR="003916F9" w:rsidRPr="003916F9">
        <w:rPr>
          <w:rFonts w:ascii="Courier New" w:hAnsi="Courier New" w:cs="Courier New"/>
          <w:color w:val="000000" w:themeColor="text1"/>
          <w:sz w:val="20"/>
          <w:szCs w:val="20"/>
        </w:rPr>
        <w:t>.str.</w:t>
      </w:r>
    </w:p>
    <w:p w:rsidR="003916F9" w:rsidRPr="003916F9" w:rsidRDefault="003916F9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 xml:space="preserve">- Okablowanie strukturalne 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..........................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.....str.</w:t>
      </w:r>
    </w:p>
    <w:p w:rsidR="003916F9" w:rsidRPr="003916F9" w:rsidRDefault="003916F9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Ochrona przeciwprzepięciowa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.......................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......str.</w:t>
      </w:r>
    </w:p>
    <w:p w:rsidR="003916F9" w:rsidRPr="003916F9" w:rsidRDefault="003916F9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 xml:space="preserve">- Połączenia wyrównawcze 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..............................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...str.</w:t>
      </w:r>
    </w:p>
    <w:p w:rsidR="003916F9" w:rsidRPr="003916F9" w:rsidRDefault="003916F9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Instalacja odgromowa 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..str.</w:t>
      </w:r>
    </w:p>
    <w:p w:rsidR="003916F9" w:rsidRPr="003916F9" w:rsidRDefault="003916F9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Ochrona przed porażeniem prądem elektrycznym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......str.</w:t>
      </w:r>
    </w:p>
    <w:p w:rsidR="003916F9" w:rsidRPr="003916F9" w:rsidRDefault="003916F9" w:rsidP="00A53B2A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Uwagi końcowe................................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..str.</w:t>
      </w:r>
    </w:p>
    <w:p w:rsidR="003916F9" w:rsidRPr="003916F9" w:rsidRDefault="003916F9" w:rsidP="003916F9">
      <w:pPr>
        <w:pStyle w:val="Akapitzlist"/>
        <w:numPr>
          <w:ilvl w:val="0"/>
          <w:numId w:val="49"/>
        </w:numPr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Obliczenia</w:t>
      </w:r>
    </w:p>
    <w:p w:rsidR="003916F9" w:rsidRPr="003916F9" w:rsidRDefault="003916F9" w:rsidP="003916F9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Dobór przewodów...............................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...str.</w:t>
      </w:r>
    </w:p>
    <w:p w:rsidR="003916F9" w:rsidRPr="003916F9" w:rsidRDefault="003916F9" w:rsidP="003916F9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Obliczenia spadków napięć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........................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.......str.</w:t>
      </w:r>
    </w:p>
    <w:p w:rsidR="003916F9" w:rsidRPr="003916F9" w:rsidRDefault="003916F9" w:rsidP="003916F9">
      <w:pPr>
        <w:pStyle w:val="Akapitzlist"/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- Ochrona od porażeń................................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..str.</w:t>
      </w:r>
    </w:p>
    <w:p w:rsidR="003916F9" w:rsidRPr="003916F9" w:rsidRDefault="003916F9" w:rsidP="003916F9">
      <w:pPr>
        <w:pStyle w:val="Akapitzlist"/>
        <w:numPr>
          <w:ilvl w:val="0"/>
          <w:numId w:val="49"/>
        </w:numPr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Załączniki................................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..............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..str.</w:t>
      </w:r>
    </w:p>
    <w:p w:rsidR="003916F9" w:rsidRPr="003916F9" w:rsidRDefault="003916F9" w:rsidP="003916F9">
      <w:pPr>
        <w:pStyle w:val="Akapitzlist"/>
        <w:numPr>
          <w:ilvl w:val="0"/>
          <w:numId w:val="49"/>
        </w:numPr>
        <w:rPr>
          <w:rFonts w:ascii="Courier New" w:hAnsi="Courier New" w:cs="Courier New"/>
          <w:color w:val="000000" w:themeColor="text1"/>
          <w:sz w:val="20"/>
          <w:szCs w:val="20"/>
        </w:rPr>
      </w:pP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Rysunki................................</w:t>
      </w:r>
      <w:r w:rsidR="00B176D9">
        <w:rPr>
          <w:rFonts w:ascii="Courier New" w:hAnsi="Courier New" w:cs="Courier New"/>
          <w:color w:val="000000" w:themeColor="text1"/>
          <w:sz w:val="20"/>
          <w:szCs w:val="20"/>
        </w:rPr>
        <w:t>.................</w:t>
      </w:r>
      <w:r w:rsidRPr="003916F9">
        <w:rPr>
          <w:rFonts w:ascii="Courier New" w:hAnsi="Courier New" w:cs="Courier New"/>
          <w:color w:val="000000" w:themeColor="text1"/>
          <w:sz w:val="20"/>
          <w:szCs w:val="20"/>
        </w:rPr>
        <w:t>..str.</w:t>
      </w:r>
    </w:p>
    <w:p w:rsidR="00BD426B" w:rsidRPr="00A53B2A" w:rsidRDefault="00BD426B" w:rsidP="00A53B2A">
      <w:pPr>
        <w:pStyle w:val="Akapitzlist"/>
        <w:ind w:left="1080"/>
        <w:rPr>
          <w:rStyle w:val="TekstpodstawowyZnak1"/>
          <w:rFonts w:ascii="Courier New" w:hAnsi="Courier New"/>
          <w:sz w:val="24"/>
          <w:shd w:val="clear" w:color="auto" w:fill="auto"/>
        </w:rPr>
      </w:pPr>
    </w:p>
    <w:sectPr w:rsidR="00BD426B" w:rsidRPr="00A53B2A" w:rsidSect="00635BDE">
      <w:footerReference w:type="default" r:id="rId9"/>
      <w:footerReference w:type="first" r:id="rId10"/>
      <w:type w:val="continuous"/>
      <w:pgSz w:w="11909" w:h="16838"/>
      <w:pgMar w:top="1673" w:right="994" w:bottom="1418" w:left="1560" w:header="0" w:footer="3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E8A" w:rsidRDefault="00B62E8A">
      <w:r>
        <w:separator/>
      </w:r>
    </w:p>
  </w:endnote>
  <w:endnote w:type="continuationSeparator" w:id="0">
    <w:p w:rsidR="00B62E8A" w:rsidRDefault="00B6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BB0" w:rsidRDefault="001D4BB0">
    <w:pPr>
      <w:pStyle w:val="Stopka"/>
      <w:jc w:val="center"/>
    </w:pPr>
  </w:p>
  <w:p w:rsidR="001D4BB0" w:rsidRDefault="001D4BB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BB0" w:rsidRDefault="001D4BB0">
    <w:pPr>
      <w:pStyle w:val="Stopka"/>
      <w:jc w:val="center"/>
    </w:pPr>
  </w:p>
  <w:p w:rsidR="001D4BB0" w:rsidRDefault="001D4B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E8A" w:rsidRDefault="00B62E8A">
      <w:r>
        <w:separator/>
      </w:r>
    </w:p>
  </w:footnote>
  <w:footnote w:type="continuationSeparator" w:id="0">
    <w:p w:rsidR="00B62E8A" w:rsidRDefault="00B62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7487D26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2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2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2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2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2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2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2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■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9">
    <w:nsid w:val="013323F1"/>
    <w:multiLevelType w:val="hybridMultilevel"/>
    <w:tmpl w:val="56243F4E"/>
    <w:lvl w:ilvl="0" w:tplc="2F4E50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2994FF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>
    <w:nsid w:val="07CA755F"/>
    <w:multiLevelType w:val="hybridMultilevel"/>
    <w:tmpl w:val="1A06CD42"/>
    <w:lvl w:ilvl="0" w:tplc="FE20C72C">
      <w:start w:val="1"/>
      <w:numFmt w:val="upperLetter"/>
      <w:lvlText w:val="%1."/>
      <w:lvlJc w:val="left"/>
      <w:pPr>
        <w:ind w:left="795" w:hanging="4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E767497"/>
    <w:multiLevelType w:val="multilevel"/>
    <w:tmpl w:val="87487D26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3">
    <w:nsid w:val="0E963C1D"/>
    <w:multiLevelType w:val="multilevel"/>
    <w:tmpl w:val="21A86BC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4">
    <w:nsid w:val="13C764E2"/>
    <w:multiLevelType w:val="hybridMultilevel"/>
    <w:tmpl w:val="018EF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E33842"/>
    <w:multiLevelType w:val="multilevel"/>
    <w:tmpl w:val="87487D26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6">
    <w:nsid w:val="1D8065E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4143E51"/>
    <w:multiLevelType w:val="hybridMultilevel"/>
    <w:tmpl w:val="C7A81992"/>
    <w:lvl w:ilvl="0" w:tplc="0415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>
    <w:nsid w:val="27AA5119"/>
    <w:multiLevelType w:val="hybridMultilevel"/>
    <w:tmpl w:val="D114771A"/>
    <w:lvl w:ilvl="0" w:tplc="0415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>
    <w:nsid w:val="286A1BE2"/>
    <w:multiLevelType w:val="hybridMultilevel"/>
    <w:tmpl w:val="DE5E7240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29165E67"/>
    <w:multiLevelType w:val="multilevel"/>
    <w:tmpl w:val="4AE6A9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1">
    <w:nsid w:val="2D3630F8"/>
    <w:multiLevelType w:val="hybridMultilevel"/>
    <w:tmpl w:val="CED8A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85DE5"/>
    <w:multiLevelType w:val="hybridMultilevel"/>
    <w:tmpl w:val="EDF2F81E"/>
    <w:lvl w:ilvl="0" w:tplc="04150001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3">
    <w:nsid w:val="34B379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4">
    <w:nsid w:val="356C31EF"/>
    <w:multiLevelType w:val="hybridMultilevel"/>
    <w:tmpl w:val="C2DAB4B8"/>
    <w:lvl w:ilvl="0" w:tplc="FFFFFFFF">
      <w:start w:val="1"/>
      <w:numFmt w:val="bullet"/>
      <w:lvlText w:val="-"/>
      <w:lvlJc w:val="left"/>
      <w:pPr>
        <w:tabs>
          <w:tab w:val="num" w:pos="1756"/>
        </w:tabs>
        <w:ind w:left="1756" w:hanging="283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5">
    <w:nsid w:val="3583204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37880D20"/>
    <w:multiLevelType w:val="hybridMultilevel"/>
    <w:tmpl w:val="1FE867CC"/>
    <w:lvl w:ilvl="0" w:tplc="552CE8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A908B9"/>
    <w:multiLevelType w:val="hybridMultilevel"/>
    <w:tmpl w:val="8BA26EC2"/>
    <w:lvl w:ilvl="0" w:tplc="AF0E1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1D19CA"/>
    <w:multiLevelType w:val="multilevel"/>
    <w:tmpl w:val="D228FA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9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cs="Times New Roman" w:hint="default"/>
      </w:rPr>
    </w:lvl>
  </w:abstractNum>
  <w:abstractNum w:abstractNumId="29">
    <w:nsid w:val="43084A5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460B5048"/>
    <w:multiLevelType w:val="hybridMultilevel"/>
    <w:tmpl w:val="585C5DA0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1E40C650">
      <w:numFmt w:val="bullet"/>
      <w:lvlText w:val="·"/>
      <w:lvlJc w:val="left"/>
      <w:pPr>
        <w:ind w:left="1795" w:hanging="675"/>
      </w:pPr>
      <w:rPr>
        <w:rFonts w:ascii="Courier New" w:eastAsia="Times New Roman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>
    <w:nsid w:val="466F5C84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2">
    <w:nsid w:val="46F26B50"/>
    <w:multiLevelType w:val="multilevel"/>
    <w:tmpl w:val="C8E6B3CC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7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3">
    <w:nsid w:val="59AF4F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4">
    <w:nsid w:val="5DBD67E8"/>
    <w:multiLevelType w:val="multilevel"/>
    <w:tmpl w:val="F5CC4EE8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cs="Times New Roman" w:hint="default"/>
        <w:b/>
        <w:color w:val="000000"/>
      </w:rPr>
    </w:lvl>
  </w:abstractNum>
  <w:abstractNum w:abstractNumId="35">
    <w:nsid w:val="6264514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3BD1FEF"/>
    <w:multiLevelType w:val="hybridMultilevel"/>
    <w:tmpl w:val="3E001B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D06BC8"/>
    <w:multiLevelType w:val="singleLevel"/>
    <w:tmpl w:val="2DFEDE0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>
    <w:nsid w:val="69CE4B00"/>
    <w:multiLevelType w:val="hybridMultilevel"/>
    <w:tmpl w:val="FA2289BA"/>
    <w:lvl w:ilvl="0" w:tplc="AF0E17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DA1939"/>
    <w:multiLevelType w:val="multilevel"/>
    <w:tmpl w:val="4AE6A9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0">
    <w:nsid w:val="6A807C70"/>
    <w:multiLevelType w:val="hybridMultilevel"/>
    <w:tmpl w:val="8EE090F0"/>
    <w:lvl w:ilvl="0" w:tplc="4A341A1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1">
    <w:nsid w:val="6C3F7B04"/>
    <w:multiLevelType w:val="hybridMultilevel"/>
    <w:tmpl w:val="10088624"/>
    <w:lvl w:ilvl="0" w:tplc="49525DDA">
      <w:start w:val="1"/>
      <w:numFmt w:val="decimal"/>
      <w:lvlText w:val="%1."/>
      <w:lvlJc w:val="left"/>
      <w:pPr>
        <w:ind w:left="21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36" w:hanging="360"/>
      </w:pPr>
    </w:lvl>
    <w:lvl w:ilvl="2" w:tplc="0415001B" w:tentative="1">
      <w:start w:val="1"/>
      <w:numFmt w:val="lowerRoman"/>
      <w:lvlText w:val="%3."/>
      <w:lvlJc w:val="right"/>
      <w:pPr>
        <w:ind w:left="3556" w:hanging="180"/>
      </w:pPr>
    </w:lvl>
    <w:lvl w:ilvl="3" w:tplc="0415000F" w:tentative="1">
      <w:start w:val="1"/>
      <w:numFmt w:val="decimal"/>
      <w:lvlText w:val="%4."/>
      <w:lvlJc w:val="left"/>
      <w:pPr>
        <w:ind w:left="4276" w:hanging="360"/>
      </w:pPr>
    </w:lvl>
    <w:lvl w:ilvl="4" w:tplc="04150019" w:tentative="1">
      <w:start w:val="1"/>
      <w:numFmt w:val="lowerLetter"/>
      <w:lvlText w:val="%5."/>
      <w:lvlJc w:val="left"/>
      <w:pPr>
        <w:ind w:left="4996" w:hanging="360"/>
      </w:pPr>
    </w:lvl>
    <w:lvl w:ilvl="5" w:tplc="0415001B" w:tentative="1">
      <w:start w:val="1"/>
      <w:numFmt w:val="lowerRoman"/>
      <w:lvlText w:val="%6."/>
      <w:lvlJc w:val="right"/>
      <w:pPr>
        <w:ind w:left="5716" w:hanging="180"/>
      </w:pPr>
    </w:lvl>
    <w:lvl w:ilvl="6" w:tplc="0415000F" w:tentative="1">
      <w:start w:val="1"/>
      <w:numFmt w:val="decimal"/>
      <w:lvlText w:val="%7."/>
      <w:lvlJc w:val="left"/>
      <w:pPr>
        <w:ind w:left="6436" w:hanging="360"/>
      </w:pPr>
    </w:lvl>
    <w:lvl w:ilvl="7" w:tplc="04150019" w:tentative="1">
      <w:start w:val="1"/>
      <w:numFmt w:val="lowerLetter"/>
      <w:lvlText w:val="%8."/>
      <w:lvlJc w:val="left"/>
      <w:pPr>
        <w:ind w:left="7156" w:hanging="360"/>
      </w:pPr>
    </w:lvl>
    <w:lvl w:ilvl="8" w:tplc="0415001B" w:tentative="1">
      <w:start w:val="1"/>
      <w:numFmt w:val="lowerRoman"/>
      <w:lvlText w:val="%9."/>
      <w:lvlJc w:val="right"/>
      <w:pPr>
        <w:ind w:left="7876" w:hanging="180"/>
      </w:pPr>
    </w:lvl>
  </w:abstractNum>
  <w:abstractNum w:abstractNumId="42">
    <w:nsid w:val="6C595F8E"/>
    <w:multiLevelType w:val="hybridMultilevel"/>
    <w:tmpl w:val="076277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DE00C1"/>
    <w:multiLevelType w:val="multilevel"/>
    <w:tmpl w:val="F2207F16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7"/>
        <w:u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4">
    <w:nsid w:val="76D9444D"/>
    <w:multiLevelType w:val="hybridMultilevel"/>
    <w:tmpl w:val="621057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82F6AED"/>
    <w:multiLevelType w:val="multilevel"/>
    <w:tmpl w:val="92BA8FF8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2.0"/>
      <w:lvlJc w:val="left"/>
      <w:pPr>
        <w:ind w:left="1635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825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01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729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820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9480" w:hanging="2160"/>
      </w:pPr>
      <w:rPr>
        <w:rFonts w:cs="Times New Roman"/>
      </w:rPr>
    </w:lvl>
  </w:abstractNum>
  <w:abstractNum w:abstractNumId="46">
    <w:nsid w:val="789C3BBB"/>
    <w:multiLevelType w:val="hybridMultilevel"/>
    <w:tmpl w:val="618E1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441E1F"/>
    <w:multiLevelType w:val="hybridMultilevel"/>
    <w:tmpl w:val="6EE85AD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>
    <w:nsid w:val="7D004BEA"/>
    <w:multiLevelType w:val="hybridMultilevel"/>
    <w:tmpl w:val="85208DE2"/>
    <w:lvl w:ilvl="0" w:tplc="FE20C72C">
      <w:start w:val="1"/>
      <w:numFmt w:val="upperLetter"/>
      <w:lvlText w:val="%1."/>
      <w:lvlJc w:val="left"/>
      <w:pPr>
        <w:ind w:left="795" w:hanging="4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30"/>
  </w:num>
  <w:num w:numId="11">
    <w:abstractNumId w:val="18"/>
  </w:num>
  <w:num w:numId="12">
    <w:abstractNumId w:val="14"/>
  </w:num>
  <w:num w:numId="13">
    <w:abstractNumId w:val="17"/>
  </w:num>
  <w:num w:numId="14">
    <w:abstractNumId w:val="46"/>
  </w:num>
  <w:num w:numId="15">
    <w:abstractNumId w:val="39"/>
  </w:num>
  <w:num w:numId="16">
    <w:abstractNumId w:val="19"/>
  </w:num>
  <w:num w:numId="17">
    <w:abstractNumId w:val="48"/>
  </w:num>
  <w:num w:numId="18">
    <w:abstractNumId w:val="11"/>
  </w:num>
  <w:num w:numId="19">
    <w:abstractNumId w:val="36"/>
  </w:num>
  <w:num w:numId="20">
    <w:abstractNumId w:val="44"/>
  </w:num>
  <w:num w:numId="21">
    <w:abstractNumId w:val="20"/>
  </w:num>
  <w:num w:numId="22">
    <w:abstractNumId w:val="34"/>
  </w:num>
  <w:num w:numId="23">
    <w:abstractNumId w:val="23"/>
  </w:num>
  <w:num w:numId="24">
    <w:abstractNumId w:val="10"/>
  </w:num>
  <w:num w:numId="25">
    <w:abstractNumId w:val="33"/>
  </w:num>
  <w:num w:numId="26">
    <w:abstractNumId w:val="28"/>
  </w:num>
  <w:num w:numId="27">
    <w:abstractNumId w:val="31"/>
  </w:num>
  <w:num w:numId="28">
    <w:abstractNumId w:val="21"/>
  </w:num>
  <w:num w:numId="29">
    <w:abstractNumId w:val="37"/>
  </w:num>
  <w:num w:numId="30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</w:num>
  <w:num w:numId="32">
    <w:abstractNumId w:val="16"/>
  </w:num>
  <w:num w:numId="33">
    <w:abstractNumId w:val="35"/>
  </w:num>
  <w:num w:numId="34">
    <w:abstractNumId w:val="29"/>
  </w:num>
  <w:num w:numId="35">
    <w:abstractNumId w:val="25"/>
  </w:num>
  <w:num w:numId="36">
    <w:abstractNumId w:val="22"/>
  </w:num>
  <w:num w:numId="37">
    <w:abstractNumId w:val="15"/>
  </w:num>
  <w:num w:numId="38">
    <w:abstractNumId w:val="12"/>
  </w:num>
  <w:num w:numId="39">
    <w:abstractNumId w:val="42"/>
  </w:num>
  <w:num w:numId="40">
    <w:abstractNumId w:val="24"/>
  </w:num>
  <w:num w:numId="41">
    <w:abstractNumId w:val="32"/>
  </w:num>
  <w:num w:numId="42">
    <w:abstractNumId w:val="43"/>
  </w:num>
  <w:num w:numId="43">
    <w:abstractNumId w:val="40"/>
  </w:num>
  <w:num w:numId="44">
    <w:abstractNumId w:val="13"/>
  </w:num>
  <w:num w:numId="45">
    <w:abstractNumId w:val="9"/>
  </w:num>
  <w:num w:numId="46">
    <w:abstractNumId w:val="26"/>
  </w:num>
  <w:num w:numId="47">
    <w:abstractNumId w:val="38"/>
  </w:num>
  <w:num w:numId="48">
    <w:abstractNumId w:val="41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26B"/>
    <w:rsid w:val="000236B6"/>
    <w:rsid w:val="000331E5"/>
    <w:rsid w:val="00043575"/>
    <w:rsid w:val="00051FE8"/>
    <w:rsid w:val="0007282B"/>
    <w:rsid w:val="00076E0F"/>
    <w:rsid w:val="00092465"/>
    <w:rsid w:val="000A242E"/>
    <w:rsid w:val="000B3F13"/>
    <w:rsid w:val="000B46F2"/>
    <w:rsid w:val="00116A84"/>
    <w:rsid w:val="001541B4"/>
    <w:rsid w:val="001B0816"/>
    <w:rsid w:val="001C42A3"/>
    <w:rsid w:val="001D34D9"/>
    <w:rsid w:val="001D4BB0"/>
    <w:rsid w:val="002123F8"/>
    <w:rsid w:val="0023064A"/>
    <w:rsid w:val="00295BD5"/>
    <w:rsid w:val="00295BEF"/>
    <w:rsid w:val="002C6109"/>
    <w:rsid w:val="002E2D01"/>
    <w:rsid w:val="003138F4"/>
    <w:rsid w:val="0031524E"/>
    <w:rsid w:val="003359CF"/>
    <w:rsid w:val="00377B29"/>
    <w:rsid w:val="003916F9"/>
    <w:rsid w:val="003A3D57"/>
    <w:rsid w:val="003B6725"/>
    <w:rsid w:val="003D27D1"/>
    <w:rsid w:val="003F0DF8"/>
    <w:rsid w:val="003F5BAC"/>
    <w:rsid w:val="00403007"/>
    <w:rsid w:val="00443949"/>
    <w:rsid w:val="00443CE1"/>
    <w:rsid w:val="00451FCD"/>
    <w:rsid w:val="004610C7"/>
    <w:rsid w:val="00484E83"/>
    <w:rsid w:val="00487772"/>
    <w:rsid w:val="004D53C1"/>
    <w:rsid w:val="004E4E20"/>
    <w:rsid w:val="0052563C"/>
    <w:rsid w:val="00533688"/>
    <w:rsid w:val="00546576"/>
    <w:rsid w:val="00553D28"/>
    <w:rsid w:val="00553F06"/>
    <w:rsid w:val="005856B0"/>
    <w:rsid w:val="005937B4"/>
    <w:rsid w:val="005F0DD3"/>
    <w:rsid w:val="00617586"/>
    <w:rsid w:val="00635BDE"/>
    <w:rsid w:val="00640D83"/>
    <w:rsid w:val="00641395"/>
    <w:rsid w:val="00651D1A"/>
    <w:rsid w:val="006603CB"/>
    <w:rsid w:val="00693B34"/>
    <w:rsid w:val="006A605A"/>
    <w:rsid w:val="006B3F21"/>
    <w:rsid w:val="006B768D"/>
    <w:rsid w:val="006E3B52"/>
    <w:rsid w:val="00722A15"/>
    <w:rsid w:val="00770FDD"/>
    <w:rsid w:val="00772BF9"/>
    <w:rsid w:val="0078353C"/>
    <w:rsid w:val="007913DD"/>
    <w:rsid w:val="007961B2"/>
    <w:rsid w:val="007C6CC4"/>
    <w:rsid w:val="007C7CD3"/>
    <w:rsid w:val="007D2D9B"/>
    <w:rsid w:val="00811162"/>
    <w:rsid w:val="00847282"/>
    <w:rsid w:val="00851E12"/>
    <w:rsid w:val="0086384E"/>
    <w:rsid w:val="008720A7"/>
    <w:rsid w:val="0087324B"/>
    <w:rsid w:val="00886D45"/>
    <w:rsid w:val="008941C8"/>
    <w:rsid w:val="008B729F"/>
    <w:rsid w:val="009238AF"/>
    <w:rsid w:val="00951105"/>
    <w:rsid w:val="00951443"/>
    <w:rsid w:val="0097333C"/>
    <w:rsid w:val="0098184A"/>
    <w:rsid w:val="009855E5"/>
    <w:rsid w:val="009C57F9"/>
    <w:rsid w:val="009C6AE0"/>
    <w:rsid w:val="009D1C65"/>
    <w:rsid w:val="009D3F38"/>
    <w:rsid w:val="00A52813"/>
    <w:rsid w:val="00A53B2A"/>
    <w:rsid w:val="00A628BB"/>
    <w:rsid w:val="00A63071"/>
    <w:rsid w:val="00A73E5B"/>
    <w:rsid w:val="00A805CB"/>
    <w:rsid w:val="00A82DE7"/>
    <w:rsid w:val="00AA05BE"/>
    <w:rsid w:val="00AA31BE"/>
    <w:rsid w:val="00AA436F"/>
    <w:rsid w:val="00AC1419"/>
    <w:rsid w:val="00AC17D0"/>
    <w:rsid w:val="00AC67D3"/>
    <w:rsid w:val="00AE0397"/>
    <w:rsid w:val="00AF50EC"/>
    <w:rsid w:val="00B176D9"/>
    <w:rsid w:val="00B17B0E"/>
    <w:rsid w:val="00B26460"/>
    <w:rsid w:val="00B27317"/>
    <w:rsid w:val="00B37B64"/>
    <w:rsid w:val="00B406FC"/>
    <w:rsid w:val="00B47765"/>
    <w:rsid w:val="00B57275"/>
    <w:rsid w:val="00B62E8A"/>
    <w:rsid w:val="00BB271A"/>
    <w:rsid w:val="00BB4935"/>
    <w:rsid w:val="00BD426B"/>
    <w:rsid w:val="00BF6BA0"/>
    <w:rsid w:val="00C03620"/>
    <w:rsid w:val="00C844E0"/>
    <w:rsid w:val="00CA6EA2"/>
    <w:rsid w:val="00CD4ED7"/>
    <w:rsid w:val="00D2184E"/>
    <w:rsid w:val="00D23E97"/>
    <w:rsid w:val="00D645C8"/>
    <w:rsid w:val="00D72550"/>
    <w:rsid w:val="00DB077A"/>
    <w:rsid w:val="00DB1AEA"/>
    <w:rsid w:val="00DF43B7"/>
    <w:rsid w:val="00E11F41"/>
    <w:rsid w:val="00E25EE8"/>
    <w:rsid w:val="00E33019"/>
    <w:rsid w:val="00E419F2"/>
    <w:rsid w:val="00E45409"/>
    <w:rsid w:val="00E746CA"/>
    <w:rsid w:val="00EC3C10"/>
    <w:rsid w:val="00ED3B24"/>
    <w:rsid w:val="00ED414B"/>
    <w:rsid w:val="00ED7ED1"/>
    <w:rsid w:val="00F31D39"/>
    <w:rsid w:val="00F34348"/>
    <w:rsid w:val="00F36615"/>
    <w:rsid w:val="00F40DC7"/>
    <w:rsid w:val="00F4415B"/>
    <w:rsid w:val="00F46634"/>
    <w:rsid w:val="00F523B0"/>
    <w:rsid w:val="00F7633F"/>
    <w:rsid w:val="00F8022C"/>
    <w:rsid w:val="00FB0216"/>
    <w:rsid w:val="00FB7037"/>
    <w:rsid w:val="00FD2155"/>
    <w:rsid w:val="00FD3717"/>
    <w:rsid w:val="00FD3EF5"/>
    <w:rsid w:val="00F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426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D426B"/>
    <w:pPr>
      <w:keepNext/>
      <w:widowControl/>
      <w:ind w:left="567"/>
      <w:jc w:val="center"/>
      <w:outlineLvl w:val="1"/>
    </w:pPr>
    <w:rPr>
      <w:rFonts w:ascii="Arial" w:hAnsi="Arial" w:cs="Times New Roman"/>
      <w:b/>
      <w:color w:val="auto"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426B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D426B"/>
    <w:rPr>
      <w:rFonts w:ascii="Arial" w:eastAsia="Times New Roman" w:hAnsi="Arial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426B"/>
    <w:rPr>
      <w:rFonts w:ascii="Cambria" w:eastAsia="Times New Roman" w:hAnsi="Cambria" w:cs="Times New Roman"/>
      <w:b/>
      <w:bCs/>
      <w:color w:val="000000"/>
      <w:sz w:val="26"/>
      <w:szCs w:val="26"/>
      <w:lang w:eastAsia="pl-PL"/>
    </w:rPr>
  </w:style>
  <w:style w:type="character" w:styleId="Hipercze">
    <w:name w:val="Hyperlink"/>
    <w:uiPriority w:val="99"/>
    <w:rsid w:val="00BD426B"/>
    <w:rPr>
      <w:rFonts w:cs="Times New Roman"/>
      <w:color w:val="0066CC"/>
      <w:u w:val="single"/>
    </w:rPr>
  </w:style>
  <w:style w:type="character" w:customStyle="1" w:styleId="Bodytext2">
    <w:name w:val="Body text (2)_"/>
    <w:link w:val="Bodytext21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character" w:customStyle="1" w:styleId="Headerorfooter">
    <w:name w:val="Header or footer_"/>
    <w:link w:val="Headerorfooter1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Headerorfooter0">
    <w:name w:val="Header or footer"/>
    <w:uiPriority w:val="99"/>
    <w:rsid w:val="00BD426B"/>
    <w:rPr>
      <w:rFonts w:ascii="Arial" w:hAnsi="Arial" w:cs="Arial"/>
      <w:sz w:val="17"/>
      <w:szCs w:val="17"/>
      <w:u w:val="none"/>
    </w:rPr>
  </w:style>
  <w:style w:type="character" w:customStyle="1" w:styleId="Headerorfooter7">
    <w:name w:val="Header or footer + 7"/>
    <w:aliases w:val="5 pt"/>
    <w:uiPriority w:val="99"/>
    <w:rsid w:val="00BD426B"/>
    <w:rPr>
      <w:rFonts w:ascii="Arial" w:hAnsi="Arial"/>
      <w:sz w:val="15"/>
      <w:u w:val="none"/>
    </w:rPr>
  </w:style>
  <w:style w:type="character" w:customStyle="1" w:styleId="TekstpodstawowyZnak1">
    <w:name w:val="Tekst podstawowy Znak1"/>
    <w:link w:val="Tekstpodstawowy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BodytextBold">
    <w:name w:val="Body text + Bold"/>
    <w:uiPriority w:val="99"/>
    <w:rsid w:val="00BD426B"/>
    <w:rPr>
      <w:rFonts w:ascii="Arial" w:hAnsi="Arial"/>
      <w:b/>
      <w:sz w:val="17"/>
      <w:u w:val="none"/>
    </w:rPr>
  </w:style>
  <w:style w:type="character" w:customStyle="1" w:styleId="Bodytext8pt">
    <w:name w:val="Body text + 8 pt"/>
    <w:aliases w:val="Bold,Italic"/>
    <w:uiPriority w:val="99"/>
    <w:rsid w:val="00BD426B"/>
    <w:rPr>
      <w:rFonts w:ascii="Arial" w:hAnsi="Arial"/>
      <w:b/>
      <w:i/>
      <w:sz w:val="16"/>
      <w:u w:val="none"/>
    </w:rPr>
  </w:style>
  <w:style w:type="character" w:customStyle="1" w:styleId="Tablecaption2">
    <w:name w:val="Table caption (2)_"/>
    <w:link w:val="Tablecaption20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paragraph" w:styleId="Tekstpodstawowy">
    <w:name w:val="Body Text"/>
    <w:basedOn w:val="Normalny"/>
    <w:link w:val="TekstpodstawowyZnak1"/>
    <w:uiPriority w:val="99"/>
    <w:rsid w:val="00BD426B"/>
    <w:pPr>
      <w:shd w:val="clear" w:color="auto" w:fill="FFFFFF"/>
      <w:spacing w:before="240" w:line="227" w:lineRule="exact"/>
      <w:ind w:hanging="380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character" w:customStyle="1" w:styleId="TekstpodstawowyZnak">
    <w:name w:val="Tekst podstawowy Znak"/>
    <w:basedOn w:val="Domylnaczcionkaakapitu"/>
    <w:uiPriority w:val="99"/>
    <w:semiHidden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character" w:customStyle="1" w:styleId="TekstpodstawowyZnak20">
    <w:name w:val="Tekst podstawowy Znak20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9">
    <w:name w:val="Tekst podstawowy Znak19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8">
    <w:name w:val="Tekst podstawowy Znak18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7">
    <w:name w:val="Tekst podstawowy Znak17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6">
    <w:name w:val="Tekst podstawowy Znak16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5">
    <w:name w:val="Tekst podstawowy Znak15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4">
    <w:name w:val="Tekst podstawowy Znak14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3">
    <w:name w:val="Tekst podstawowy Znak13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2">
    <w:name w:val="Tekst podstawowy Znak12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1">
    <w:name w:val="Tekst podstawowy Znak11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0">
    <w:name w:val="Tekst podstawowy Znak10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9">
    <w:name w:val="Tekst podstawowy Znak9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8">
    <w:name w:val="Tekst podstawowy Znak8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7">
    <w:name w:val="Tekst podstawowy Znak7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6">
    <w:name w:val="Tekst podstawowy Znak6"/>
    <w:uiPriority w:val="99"/>
    <w:semiHidden/>
    <w:rsid w:val="00BD426B"/>
    <w:rPr>
      <w:color w:val="000000"/>
    </w:rPr>
  </w:style>
  <w:style w:type="character" w:customStyle="1" w:styleId="TekstpodstawowyZnak5">
    <w:name w:val="Tekst podstawowy Znak5"/>
    <w:uiPriority w:val="99"/>
    <w:semiHidden/>
    <w:rsid w:val="00BD426B"/>
    <w:rPr>
      <w:color w:val="000000"/>
    </w:rPr>
  </w:style>
  <w:style w:type="character" w:customStyle="1" w:styleId="TekstpodstawowyZnak4">
    <w:name w:val="Tekst podstawowy Znak4"/>
    <w:uiPriority w:val="99"/>
    <w:semiHidden/>
    <w:rsid w:val="00BD426B"/>
    <w:rPr>
      <w:color w:val="000000"/>
    </w:rPr>
  </w:style>
  <w:style w:type="character" w:customStyle="1" w:styleId="TekstpodstawowyZnak3">
    <w:name w:val="Tekst podstawowy Znak3"/>
    <w:uiPriority w:val="99"/>
    <w:semiHidden/>
    <w:rsid w:val="00BD426B"/>
    <w:rPr>
      <w:color w:val="000000"/>
    </w:rPr>
  </w:style>
  <w:style w:type="character" w:customStyle="1" w:styleId="TekstpodstawowyZnak2">
    <w:name w:val="Tekst podstawowy Znak2"/>
    <w:uiPriority w:val="99"/>
    <w:semiHidden/>
    <w:rsid w:val="00BD426B"/>
    <w:rPr>
      <w:color w:val="000000"/>
    </w:rPr>
  </w:style>
  <w:style w:type="character" w:customStyle="1" w:styleId="BodytextBold2">
    <w:name w:val="Body text + Bold2"/>
    <w:uiPriority w:val="99"/>
    <w:rsid w:val="00BD426B"/>
    <w:rPr>
      <w:rFonts w:ascii="Arial" w:hAnsi="Arial"/>
      <w:b/>
      <w:sz w:val="17"/>
      <w:u w:val="none"/>
    </w:rPr>
  </w:style>
  <w:style w:type="character" w:customStyle="1" w:styleId="BodytextItalic">
    <w:name w:val="Body text + Italic"/>
    <w:uiPriority w:val="99"/>
    <w:rsid w:val="00BD426B"/>
    <w:rPr>
      <w:rFonts w:ascii="Arial" w:hAnsi="Arial"/>
      <w:i/>
      <w:sz w:val="17"/>
      <w:u w:val="none"/>
    </w:rPr>
  </w:style>
  <w:style w:type="character" w:customStyle="1" w:styleId="Bodytext20">
    <w:name w:val="Body text (2)"/>
    <w:uiPriority w:val="99"/>
    <w:rsid w:val="00BD426B"/>
    <w:rPr>
      <w:rFonts w:ascii="Arial" w:hAnsi="Arial"/>
      <w:b/>
      <w:sz w:val="17"/>
      <w:u w:val="single"/>
    </w:rPr>
  </w:style>
  <w:style w:type="character" w:customStyle="1" w:styleId="Bodytext28pt">
    <w:name w:val="Body text (2) + 8 pt"/>
    <w:aliases w:val="Italic1"/>
    <w:uiPriority w:val="99"/>
    <w:rsid w:val="00BD426B"/>
    <w:rPr>
      <w:rFonts w:ascii="Arial" w:hAnsi="Arial"/>
      <w:b/>
      <w:i/>
      <w:noProof/>
      <w:sz w:val="16"/>
      <w:u w:val="single"/>
    </w:rPr>
  </w:style>
  <w:style w:type="character" w:customStyle="1" w:styleId="Bodytext3">
    <w:name w:val="Body text (3)_"/>
    <w:link w:val="Bodytext30"/>
    <w:uiPriority w:val="99"/>
    <w:locked/>
    <w:rsid w:val="00BD426B"/>
    <w:rPr>
      <w:rFonts w:ascii="Trebuchet MS" w:hAnsi="Trebuchet MS"/>
      <w:sz w:val="13"/>
      <w:shd w:val="clear" w:color="auto" w:fill="FFFFFF"/>
    </w:rPr>
  </w:style>
  <w:style w:type="character" w:customStyle="1" w:styleId="Bodytext3Arial">
    <w:name w:val="Body text (3) + Arial"/>
    <w:aliases w:val="8,5 pt7"/>
    <w:uiPriority w:val="99"/>
    <w:rsid w:val="00BD426B"/>
    <w:rPr>
      <w:rFonts w:ascii="Arial" w:hAnsi="Arial"/>
      <w:sz w:val="17"/>
      <w:u w:val="none"/>
    </w:rPr>
  </w:style>
  <w:style w:type="character" w:customStyle="1" w:styleId="Heading1">
    <w:name w:val="Heading #1_"/>
    <w:link w:val="Heading10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character" w:customStyle="1" w:styleId="BodytextItalic1">
    <w:name w:val="Body text + Italic1"/>
    <w:uiPriority w:val="99"/>
    <w:rsid w:val="00BD426B"/>
    <w:rPr>
      <w:rFonts w:ascii="Arial" w:hAnsi="Arial"/>
      <w:i/>
      <w:sz w:val="17"/>
      <w:u w:val="none"/>
    </w:rPr>
  </w:style>
  <w:style w:type="character" w:customStyle="1" w:styleId="Bodytext4">
    <w:name w:val="Body text (4)_"/>
    <w:link w:val="Bodytext40"/>
    <w:uiPriority w:val="99"/>
    <w:locked/>
    <w:rsid w:val="00BD426B"/>
    <w:rPr>
      <w:rFonts w:ascii="Arial" w:hAnsi="Arial"/>
      <w:i/>
      <w:sz w:val="17"/>
      <w:shd w:val="clear" w:color="auto" w:fill="FFFFFF"/>
    </w:rPr>
  </w:style>
  <w:style w:type="character" w:customStyle="1" w:styleId="Bodytext2NotBold">
    <w:name w:val="Body text (2) + Not Bold"/>
    <w:uiPriority w:val="99"/>
    <w:rsid w:val="00BD426B"/>
    <w:rPr>
      <w:rFonts w:ascii="Arial" w:hAnsi="Arial"/>
      <w:sz w:val="17"/>
      <w:u w:val="none"/>
    </w:rPr>
  </w:style>
  <w:style w:type="character" w:customStyle="1" w:styleId="Tablecaption3">
    <w:name w:val="Table caption (3)_"/>
    <w:link w:val="Tablecaption30"/>
    <w:uiPriority w:val="99"/>
    <w:locked/>
    <w:rsid w:val="00BD426B"/>
    <w:rPr>
      <w:rFonts w:ascii="Arial" w:hAnsi="Arial"/>
      <w:i/>
      <w:sz w:val="17"/>
      <w:shd w:val="clear" w:color="auto" w:fill="FFFFFF"/>
    </w:rPr>
  </w:style>
  <w:style w:type="character" w:customStyle="1" w:styleId="Tablecaption">
    <w:name w:val="Table caption_"/>
    <w:link w:val="Tablecaption0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BodytextAngsanaUPC">
    <w:name w:val="Body text + AngsanaUPC"/>
    <w:aliases w:val="12,5 pt6,Bold2"/>
    <w:uiPriority w:val="99"/>
    <w:rsid w:val="00BD426B"/>
    <w:rPr>
      <w:rFonts w:ascii="AngsanaUPC" w:hAnsi="AngsanaUPC"/>
      <w:b/>
      <w:sz w:val="25"/>
      <w:u w:val="none"/>
    </w:rPr>
  </w:style>
  <w:style w:type="character" w:customStyle="1" w:styleId="BodytextTrebuchetMS">
    <w:name w:val="Body text + Trebuchet MS"/>
    <w:uiPriority w:val="99"/>
    <w:rsid w:val="00BD426B"/>
    <w:rPr>
      <w:rFonts w:ascii="Trebuchet MS" w:hAnsi="Trebuchet MS"/>
      <w:sz w:val="17"/>
      <w:u w:val="none"/>
    </w:rPr>
  </w:style>
  <w:style w:type="character" w:customStyle="1" w:styleId="BodytextSmallCaps">
    <w:name w:val="Body text + Small Caps"/>
    <w:uiPriority w:val="99"/>
    <w:rsid w:val="00BD426B"/>
    <w:rPr>
      <w:rFonts w:ascii="Arial" w:hAnsi="Arial"/>
      <w:smallCaps/>
      <w:sz w:val="17"/>
      <w:u w:val="none"/>
    </w:rPr>
  </w:style>
  <w:style w:type="character" w:customStyle="1" w:styleId="BodytextBold1">
    <w:name w:val="Body text + Bold1"/>
    <w:uiPriority w:val="99"/>
    <w:rsid w:val="00BD426B"/>
    <w:rPr>
      <w:rFonts w:ascii="Arial" w:hAnsi="Arial"/>
      <w:b/>
      <w:sz w:val="17"/>
      <w:u w:val="single"/>
    </w:rPr>
  </w:style>
  <w:style w:type="character" w:customStyle="1" w:styleId="Bodytext4NotItalic">
    <w:name w:val="Body text (4) + Not Italic"/>
    <w:uiPriority w:val="99"/>
    <w:rsid w:val="00BD426B"/>
    <w:rPr>
      <w:rFonts w:ascii="Arial" w:hAnsi="Arial"/>
      <w:sz w:val="17"/>
      <w:u w:val="none"/>
    </w:rPr>
  </w:style>
  <w:style w:type="character" w:customStyle="1" w:styleId="Bodytext5">
    <w:name w:val="Body text (5)_"/>
    <w:link w:val="Bodytext50"/>
    <w:uiPriority w:val="99"/>
    <w:locked/>
    <w:rsid w:val="00BD426B"/>
    <w:rPr>
      <w:rFonts w:ascii="Arial" w:hAnsi="Arial"/>
      <w:b/>
      <w:i/>
      <w:sz w:val="16"/>
      <w:shd w:val="clear" w:color="auto" w:fill="FFFFFF"/>
    </w:rPr>
  </w:style>
  <w:style w:type="character" w:customStyle="1" w:styleId="Bodytext58">
    <w:name w:val="Body text (5) + 8"/>
    <w:aliases w:val="5 pt5,Not Bold,Not Italic"/>
    <w:uiPriority w:val="99"/>
    <w:rsid w:val="00BD426B"/>
    <w:rPr>
      <w:rFonts w:ascii="Arial" w:hAnsi="Arial"/>
      <w:sz w:val="17"/>
      <w:u w:val="none"/>
    </w:rPr>
  </w:style>
  <w:style w:type="character" w:customStyle="1" w:styleId="Bodytext6pt">
    <w:name w:val="Body text + 6 pt"/>
    <w:uiPriority w:val="99"/>
    <w:rsid w:val="00BD426B"/>
    <w:rPr>
      <w:rFonts w:ascii="Arial" w:hAnsi="Arial"/>
      <w:sz w:val="12"/>
      <w:u w:val="none"/>
    </w:rPr>
  </w:style>
  <w:style w:type="character" w:customStyle="1" w:styleId="Bodytext6">
    <w:name w:val="Body text (6)_"/>
    <w:link w:val="Bodytext60"/>
    <w:uiPriority w:val="99"/>
    <w:locked/>
    <w:rsid w:val="00BD426B"/>
    <w:rPr>
      <w:rFonts w:ascii="Arial" w:hAnsi="Arial"/>
      <w:b/>
      <w:sz w:val="13"/>
      <w:shd w:val="clear" w:color="auto" w:fill="FFFFFF"/>
    </w:rPr>
  </w:style>
  <w:style w:type="character" w:customStyle="1" w:styleId="Bodytext64">
    <w:name w:val="Body text (6) + 4"/>
    <w:aliases w:val="5 pt4,Not Bold1"/>
    <w:uiPriority w:val="99"/>
    <w:rsid w:val="00BD426B"/>
    <w:rPr>
      <w:rFonts w:ascii="Arial" w:hAnsi="Arial"/>
      <w:sz w:val="9"/>
      <w:u w:val="none"/>
    </w:rPr>
  </w:style>
  <w:style w:type="character" w:customStyle="1" w:styleId="Bodytext7">
    <w:name w:val="Body text (7)_"/>
    <w:link w:val="Bodytext70"/>
    <w:uiPriority w:val="99"/>
    <w:locked/>
    <w:rsid w:val="00BD426B"/>
    <w:rPr>
      <w:rFonts w:ascii="Arial" w:hAnsi="Arial"/>
      <w:sz w:val="15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BD426B"/>
    <w:rPr>
      <w:rFonts w:ascii="Trebuchet MS" w:hAnsi="Trebuchet MS"/>
      <w:sz w:val="16"/>
      <w:shd w:val="clear" w:color="auto" w:fill="FFFFFF"/>
    </w:rPr>
  </w:style>
  <w:style w:type="character" w:customStyle="1" w:styleId="Bodytext9">
    <w:name w:val="Body text + 9"/>
    <w:aliases w:val="5 pt3,Scale 80%"/>
    <w:uiPriority w:val="99"/>
    <w:rsid w:val="00BD426B"/>
    <w:rPr>
      <w:rFonts w:ascii="Arial" w:hAnsi="Arial"/>
      <w:w w:val="80"/>
      <w:sz w:val="19"/>
      <w:u w:val="none"/>
    </w:rPr>
  </w:style>
  <w:style w:type="character" w:customStyle="1" w:styleId="HeaderorfooterTrebuchetMS">
    <w:name w:val="Header or footer + Trebuchet MS"/>
    <w:aliases w:val="9 pt,Bold1"/>
    <w:uiPriority w:val="99"/>
    <w:rsid w:val="00BD426B"/>
    <w:rPr>
      <w:rFonts w:ascii="Trebuchet MS" w:hAnsi="Trebuchet MS"/>
      <w:b/>
      <w:sz w:val="18"/>
      <w:u w:val="none"/>
    </w:rPr>
  </w:style>
  <w:style w:type="character" w:customStyle="1" w:styleId="Tablecaption4">
    <w:name w:val="Table caption (4)_"/>
    <w:link w:val="Tablecaption40"/>
    <w:uiPriority w:val="99"/>
    <w:locked/>
    <w:rsid w:val="00BD426B"/>
    <w:rPr>
      <w:rFonts w:ascii="MS Gothic" w:eastAsia="MS Gothic"/>
      <w:noProof/>
      <w:sz w:val="16"/>
      <w:shd w:val="clear" w:color="auto" w:fill="FFFFFF"/>
    </w:rPr>
  </w:style>
  <w:style w:type="character" w:customStyle="1" w:styleId="BodytextTrebuchetMS2">
    <w:name w:val="Body text + Trebuchet MS2"/>
    <w:aliases w:val="6,5 pt2"/>
    <w:uiPriority w:val="99"/>
    <w:rsid w:val="00BD426B"/>
    <w:rPr>
      <w:rFonts w:ascii="Trebuchet MS" w:hAnsi="Trebuchet MS"/>
      <w:sz w:val="13"/>
      <w:u w:val="none"/>
    </w:rPr>
  </w:style>
  <w:style w:type="character" w:customStyle="1" w:styleId="Bodytext90">
    <w:name w:val="Body text (9)_"/>
    <w:link w:val="Bodytext91"/>
    <w:uiPriority w:val="99"/>
    <w:locked/>
    <w:rsid w:val="00BD426B"/>
    <w:rPr>
      <w:rFonts w:ascii="AngsanaUPC" w:hAnsi="AngsanaUPC"/>
      <w:sz w:val="8"/>
      <w:shd w:val="clear" w:color="auto" w:fill="FFFFFF"/>
    </w:rPr>
  </w:style>
  <w:style w:type="character" w:customStyle="1" w:styleId="Bodytext7pt">
    <w:name w:val="Body text + 7 pt"/>
    <w:uiPriority w:val="99"/>
    <w:rsid w:val="00BD426B"/>
    <w:rPr>
      <w:rFonts w:ascii="Arial" w:hAnsi="Arial"/>
      <w:sz w:val="14"/>
      <w:u w:val="none"/>
    </w:rPr>
  </w:style>
  <w:style w:type="character" w:customStyle="1" w:styleId="BodytextTrebuchetMS1">
    <w:name w:val="Body text + Trebuchet MS1"/>
    <w:aliases w:val="5,5 pt1"/>
    <w:uiPriority w:val="99"/>
    <w:rsid w:val="00BD426B"/>
    <w:rPr>
      <w:rFonts w:ascii="Trebuchet MS" w:hAnsi="Trebuchet MS"/>
      <w:noProof/>
      <w:sz w:val="11"/>
      <w:u w:val="none"/>
    </w:rPr>
  </w:style>
  <w:style w:type="character" w:customStyle="1" w:styleId="Bodytext10pt">
    <w:name w:val="Body text + 10 pt"/>
    <w:aliases w:val="Spacing -1 pt"/>
    <w:uiPriority w:val="99"/>
    <w:rsid w:val="00BD426B"/>
    <w:rPr>
      <w:rFonts w:ascii="Arial" w:hAnsi="Arial"/>
      <w:spacing w:val="-20"/>
      <w:sz w:val="20"/>
      <w:u w:val="none"/>
    </w:rPr>
  </w:style>
  <w:style w:type="character" w:customStyle="1" w:styleId="BodytextSmallCaps1">
    <w:name w:val="Body text + Small Caps1"/>
    <w:uiPriority w:val="99"/>
    <w:rsid w:val="00BD426B"/>
    <w:rPr>
      <w:rFonts w:ascii="Arial" w:hAnsi="Arial"/>
      <w:smallCaps/>
      <w:sz w:val="17"/>
      <w:u w:val="none"/>
    </w:rPr>
  </w:style>
  <w:style w:type="paragraph" w:customStyle="1" w:styleId="Bodytext21">
    <w:name w:val="Body text (2)1"/>
    <w:basedOn w:val="Normalny"/>
    <w:link w:val="Bodytext2"/>
    <w:uiPriority w:val="99"/>
    <w:rsid w:val="00BD426B"/>
    <w:pPr>
      <w:shd w:val="clear" w:color="auto" w:fill="FFFFFF"/>
      <w:spacing w:after="240" w:line="240" w:lineRule="atLeast"/>
      <w:ind w:hanging="240"/>
      <w:jc w:val="center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Headerorfooter1">
    <w:name w:val="Header or footer1"/>
    <w:basedOn w:val="Normalny"/>
    <w:link w:val="Headerorfooter"/>
    <w:uiPriority w:val="99"/>
    <w:rsid w:val="00BD426B"/>
    <w:pPr>
      <w:shd w:val="clear" w:color="auto" w:fill="FFFFFF"/>
      <w:spacing w:line="240" w:lineRule="atLeast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paragraph" w:customStyle="1" w:styleId="Tablecaption20">
    <w:name w:val="Table caption (2)"/>
    <w:basedOn w:val="Normalny"/>
    <w:link w:val="Tablecaption2"/>
    <w:uiPriority w:val="99"/>
    <w:rsid w:val="00BD426B"/>
    <w:pPr>
      <w:shd w:val="clear" w:color="auto" w:fill="FFFFFF"/>
      <w:spacing w:line="240" w:lineRule="atLeast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Bodytext30">
    <w:name w:val="Body text (3)"/>
    <w:basedOn w:val="Normalny"/>
    <w:link w:val="Bodytext3"/>
    <w:uiPriority w:val="99"/>
    <w:rsid w:val="00BD426B"/>
    <w:pPr>
      <w:shd w:val="clear" w:color="auto" w:fill="FFFFFF"/>
      <w:spacing w:line="240" w:lineRule="atLeast"/>
      <w:jc w:val="both"/>
    </w:pPr>
    <w:rPr>
      <w:rFonts w:ascii="Trebuchet MS" w:eastAsiaTheme="minorHAnsi" w:hAnsi="Trebuchet MS" w:cstheme="minorBidi"/>
      <w:color w:val="auto"/>
      <w:sz w:val="13"/>
      <w:szCs w:val="22"/>
      <w:lang w:eastAsia="en-US"/>
    </w:rPr>
  </w:style>
  <w:style w:type="paragraph" w:customStyle="1" w:styleId="Heading10">
    <w:name w:val="Heading #1"/>
    <w:basedOn w:val="Normalny"/>
    <w:link w:val="Heading1"/>
    <w:uiPriority w:val="99"/>
    <w:rsid w:val="00BD426B"/>
    <w:pPr>
      <w:shd w:val="clear" w:color="auto" w:fill="FFFFFF"/>
      <w:spacing w:line="227" w:lineRule="exact"/>
      <w:jc w:val="both"/>
      <w:outlineLvl w:val="0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Bodytext40">
    <w:name w:val="Body text (4)"/>
    <w:basedOn w:val="Normalny"/>
    <w:link w:val="Bodytext4"/>
    <w:uiPriority w:val="99"/>
    <w:rsid w:val="00BD426B"/>
    <w:pPr>
      <w:shd w:val="clear" w:color="auto" w:fill="FFFFFF"/>
      <w:spacing w:before="300" w:line="240" w:lineRule="atLeast"/>
      <w:ind w:hanging="240"/>
      <w:jc w:val="both"/>
    </w:pPr>
    <w:rPr>
      <w:rFonts w:ascii="Arial" w:eastAsiaTheme="minorHAnsi" w:hAnsi="Arial" w:cstheme="minorBidi"/>
      <w:i/>
      <w:color w:val="auto"/>
      <w:sz w:val="17"/>
      <w:szCs w:val="22"/>
      <w:lang w:eastAsia="en-US"/>
    </w:rPr>
  </w:style>
  <w:style w:type="paragraph" w:customStyle="1" w:styleId="Tablecaption30">
    <w:name w:val="Table caption (3)"/>
    <w:basedOn w:val="Normalny"/>
    <w:link w:val="Tablecaption3"/>
    <w:uiPriority w:val="99"/>
    <w:rsid w:val="00BD426B"/>
    <w:pPr>
      <w:shd w:val="clear" w:color="auto" w:fill="FFFFFF"/>
      <w:spacing w:line="234" w:lineRule="exact"/>
      <w:jc w:val="right"/>
    </w:pPr>
    <w:rPr>
      <w:rFonts w:ascii="Arial" w:eastAsiaTheme="minorHAnsi" w:hAnsi="Arial" w:cstheme="minorBidi"/>
      <w:i/>
      <w:color w:val="auto"/>
      <w:sz w:val="17"/>
      <w:szCs w:val="22"/>
      <w:lang w:eastAsia="en-US"/>
    </w:rPr>
  </w:style>
  <w:style w:type="paragraph" w:customStyle="1" w:styleId="Tablecaption0">
    <w:name w:val="Table caption"/>
    <w:basedOn w:val="Normalny"/>
    <w:link w:val="Tablecaption"/>
    <w:uiPriority w:val="99"/>
    <w:rsid w:val="00BD426B"/>
    <w:pPr>
      <w:shd w:val="clear" w:color="auto" w:fill="FFFFFF"/>
      <w:spacing w:line="234" w:lineRule="exact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paragraph" w:customStyle="1" w:styleId="Bodytext50">
    <w:name w:val="Body text (5)"/>
    <w:basedOn w:val="Normalny"/>
    <w:link w:val="Bodytext5"/>
    <w:uiPriority w:val="99"/>
    <w:rsid w:val="00BD426B"/>
    <w:pPr>
      <w:shd w:val="clear" w:color="auto" w:fill="FFFFFF"/>
      <w:spacing w:before="120" w:line="346" w:lineRule="exact"/>
      <w:ind w:hanging="240"/>
    </w:pPr>
    <w:rPr>
      <w:rFonts w:ascii="Arial" w:eastAsiaTheme="minorHAnsi" w:hAnsi="Arial" w:cstheme="minorBidi"/>
      <w:b/>
      <w:i/>
      <w:color w:val="auto"/>
      <w:sz w:val="16"/>
      <w:szCs w:val="22"/>
      <w:lang w:eastAsia="en-US"/>
    </w:rPr>
  </w:style>
  <w:style w:type="paragraph" w:customStyle="1" w:styleId="Bodytext60">
    <w:name w:val="Body text (6)"/>
    <w:basedOn w:val="Normalny"/>
    <w:link w:val="Bodytext6"/>
    <w:uiPriority w:val="99"/>
    <w:rsid w:val="00BD426B"/>
    <w:pPr>
      <w:shd w:val="clear" w:color="auto" w:fill="FFFFFF"/>
      <w:spacing w:after="360" w:line="180" w:lineRule="exact"/>
      <w:jc w:val="center"/>
    </w:pPr>
    <w:rPr>
      <w:rFonts w:ascii="Arial" w:eastAsiaTheme="minorHAnsi" w:hAnsi="Arial" w:cstheme="minorBidi"/>
      <w:b/>
      <w:color w:val="auto"/>
      <w:sz w:val="13"/>
      <w:szCs w:val="22"/>
      <w:lang w:eastAsia="en-US"/>
    </w:rPr>
  </w:style>
  <w:style w:type="paragraph" w:customStyle="1" w:styleId="Bodytext70">
    <w:name w:val="Body text (7)"/>
    <w:basedOn w:val="Normalny"/>
    <w:link w:val="Bodytext7"/>
    <w:uiPriority w:val="99"/>
    <w:rsid w:val="00BD426B"/>
    <w:pPr>
      <w:shd w:val="clear" w:color="auto" w:fill="FFFFFF"/>
      <w:spacing w:line="410" w:lineRule="exact"/>
      <w:jc w:val="center"/>
    </w:pPr>
    <w:rPr>
      <w:rFonts w:ascii="Arial" w:eastAsiaTheme="minorHAnsi" w:hAnsi="Arial" w:cstheme="minorBidi"/>
      <w:color w:val="auto"/>
      <w:sz w:val="15"/>
      <w:szCs w:val="22"/>
      <w:lang w:eastAsia="en-US"/>
    </w:rPr>
  </w:style>
  <w:style w:type="paragraph" w:customStyle="1" w:styleId="Bodytext80">
    <w:name w:val="Body text (8)"/>
    <w:basedOn w:val="Normalny"/>
    <w:link w:val="Bodytext8"/>
    <w:uiPriority w:val="99"/>
    <w:rsid w:val="00BD426B"/>
    <w:pPr>
      <w:shd w:val="clear" w:color="auto" w:fill="FFFFFF"/>
      <w:spacing w:after="180" w:line="227" w:lineRule="exact"/>
      <w:jc w:val="both"/>
    </w:pPr>
    <w:rPr>
      <w:rFonts w:ascii="Trebuchet MS" w:eastAsiaTheme="minorHAnsi" w:hAnsi="Trebuchet MS" w:cstheme="minorBidi"/>
      <w:color w:val="auto"/>
      <w:sz w:val="16"/>
      <w:szCs w:val="22"/>
      <w:lang w:eastAsia="en-US"/>
    </w:rPr>
  </w:style>
  <w:style w:type="paragraph" w:customStyle="1" w:styleId="Tablecaption40">
    <w:name w:val="Table caption (4)"/>
    <w:basedOn w:val="Normalny"/>
    <w:link w:val="Tablecaption4"/>
    <w:uiPriority w:val="99"/>
    <w:rsid w:val="00BD426B"/>
    <w:pPr>
      <w:shd w:val="clear" w:color="auto" w:fill="FFFFFF"/>
      <w:spacing w:after="60" w:line="240" w:lineRule="atLeast"/>
    </w:pPr>
    <w:rPr>
      <w:rFonts w:ascii="MS Gothic" w:eastAsia="MS Gothic" w:hAnsiTheme="minorHAnsi" w:cstheme="minorBidi"/>
      <w:noProof/>
      <w:color w:val="auto"/>
      <w:sz w:val="16"/>
      <w:szCs w:val="22"/>
      <w:lang w:eastAsia="en-US"/>
    </w:rPr>
  </w:style>
  <w:style w:type="paragraph" w:customStyle="1" w:styleId="Bodytext91">
    <w:name w:val="Body text (9)"/>
    <w:basedOn w:val="Normalny"/>
    <w:link w:val="Bodytext90"/>
    <w:uiPriority w:val="99"/>
    <w:rsid w:val="00BD426B"/>
    <w:pPr>
      <w:shd w:val="clear" w:color="auto" w:fill="FFFFFF"/>
      <w:spacing w:before="240" w:after="60" w:line="240" w:lineRule="atLeast"/>
    </w:pPr>
    <w:rPr>
      <w:rFonts w:ascii="AngsanaUPC" w:eastAsiaTheme="minorHAnsi" w:hAnsi="AngsanaUPC" w:cstheme="minorBidi"/>
      <w:color w:val="auto"/>
      <w:sz w:val="8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D4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42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426B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Bodytext10">
    <w:name w:val="Body text (10)_"/>
    <w:link w:val="Bodytext100"/>
    <w:uiPriority w:val="99"/>
    <w:locked/>
    <w:rsid w:val="00BD426B"/>
    <w:rPr>
      <w:rFonts w:ascii="Tahoma" w:hAnsi="Tahoma"/>
      <w:b/>
      <w:spacing w:val="-10"/>
      <w:shd w:val="clear" w:color="auto" w:fill="FFFFFF"/>
    </w:rPr>
  </w:style>
  <w:style w:type="paragraph" w:customStyle="1" w:styleId="Bodytext100">
    <w:name w:val="Body text (10)"/>
    <w:basedOn w:val="Normalny"/>
    <w:link w:val="Bodytext10"/>
    <w:uiPriority w:val="99"/>
    <w:rsid w:val="00BD426B"/>
    <w:pPr>
      <w:shd w:val="clear" w:color="auto" w:fill="FFFFFF"/>
      <w:spacing w:before="240" w:line="274" w:lineRule="exact"/>
      <w:jc w:val="both"/>
    </w:pPr>
    <w:rPr>
      <w:rFonts w:ascii="Tahoma" w:eastAsiaTheme="minorHAnsi" w:hAnsi="Tahoma" w:cstheme="minorBidi"/>
      <w:b/>
      <w:color w:val="auto"/>
      <w:spacing w:val="-10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42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26B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TrigIdentity2">
    <w:name w:val="Trig Identity 2"/>
    <w:rsid w:val="00BD426B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42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D42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D426B"/>
    <w:rPr>
      <w:rFonts w:ascii="Courier New" w:eastAsia="Times New Roman" w:hAnsi="Courier New" w:cs="Courier New"/>
      <w:color w:val="000000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2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29F"/>
    <w:rPr>
      <w:rFonts w:ascii="Courier New" w:eastAsia="Times New Roman" w:hAnsi="Courier New" w:cs="Courier New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29F"/>
    <w:rPr>
      <w:rFonts w:ascii="Courier New" w:eastAsia="Times New Roman" w:hAnsi="Courier New" w:cs="Courier New"/>
      <w:b/>
      <w:bCs/>
      <w:color w:val="000000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A53B2A"/>
    <w:pPr>
      <w:widowControl/>
      <w:tabs>
        <w:tab w:val="right" w:leader="dot" w:pos="9062"/>
      </w:tabs>
    </w:pPr>
    <w:rPr>
      <w:rFonts w:ascii="Times New Roman" w:hAnsi="Times New Roman" w:cs="Times New Roman"/>
      <w:color w:val="auto"/>
    </w:rPr>
  </w:style>
  <w:style w:type="paragraph" w:styleId="Spistreci2">
    <w:name w:val="toc 2"/>
    <w:basedOn w:val="Normalny"/>
    <w:next w:val="Normalny"/>
    <w:autoRedefine/>
    <w:uiPriority w:val="39"/>
    <w:rsid w:val="00A53B2A"/>
    <w:pPr>
      <w:widowControl/>
      <w:ind w:left="240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426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D426B"/>
    <w:pPr>
      <w:keepNext/>
      <w:widowControl/>
      <w:ind w:left="567"/>
      <w:jc w:val="center"/>
      <w:outlineLvl w:val="1"/>
    </w:pPr>
    <w:rPr>
      <w:rFonts w:ascii="Arial" w:hAnsi="Arial" w:cs="Times New Roman"/>
      <w:b/>
      <w:color w:val="auto"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426B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D426B"/>
    <w:rPr>
      <w:rFonts w:ascii="Arial" w:eastAsia="Times New Roman" w:hAnsi="Arial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426B"/>
    <w:rPr>
      <w:rFonts w:ascii="Cambria" w:eastAsia="Times New Roman" w:hAnsi="Cambria" w:cs="Times New Roman"/>
      <w:b/>
      <w:bCs/>
      <w:color w:val="000000"/>
      <w:sz w:val="26"/>
      <w:szCs w:val="26"/>
      <w:lang w:eastAsia="pl-PL"/>
    </w:rPr>
  </w:style>
  <w:style w:type="character" w:styleId="Hipercze">
    <w:name w:val="Hyperlink"/>
    <w:uiPriority w:val="99"/>
    <w:rsid w:val="00BD426B"/>
    <w:rPr>
      <w:rFonts w:cs="Times New Roman"/>
      <w:color w:val="0066CC"/>
      <w:u w:val="single"/>
    </w:rPr>
  </w:style>
  <w:style w:type="character" w:customStyle="1" w:styleId="Bodytext2">
    <w:name w:val="Body text (2)_"/>
    <w:link w:val="Bodytext21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character" w:customStyle="1" w:styleId="Headerorfooter">
    <w:name w:val="Header or footer_"/>
    <w:link w:val="Headerorfooter1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Headerorfooter0">
    <w:name w:val="Header or footer"/>
    <w:uiPriority w:val="99"/>
    <w:rsid w:val="00BD426B"/>
    <w:rPr>
      <w:rFonts w:ascii="Arial" w:hAnsi="Arial" w:cs="Arial"/>
      <w:sz w:val="17"/>
      <w:szCs w:val="17"/>
      <w:u w:val="none"/>
    </w:rPr>
  </w:style>
  <w:style w:type="character" w:customStyle="1" w:styleId="Headerorfooter7">
    <w:name w:val="Header or footer + 7"/>
    <w:aliases w:val="5 pt"/>
    <w:uiPriority w:val="99"/>
    <w:rsid w:val="00BD426B"/>
    <w:rPr>
      <w:rFonts w:ascii="Arial" w:hAnsi="Arial"/>
      <w:sz w:val="15"/>
      <w:u w:val="none"/>
    </w:rPr>
  </w:style>
  <w:style w:type="character" w:customStyle="1" w:styleId="TekstpodstawowyZnak1">
    <w:name w:val="Tekst podstawowy Znak1"/>
    <w:link w:val="Tekstpodstawowy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BodytextBold">
    <w:name w:val="Body text + Bold"/>
    <w:uiPriority w:val="99"/>
    <w:rsid w:val="00BD426B"/>
    <w:rPr>
      <w:rFonts w:ascii="Arial" w:hAnsi="Arial"/>
      <w:b/>
      <w:sz w:val="17"/>
      <w:u w:val="none"/>
    </w:rPr>
  </w:style>
  <w:style w:type="character" w:customStyle="1" w:styleId="Bodytext8pt">
    <w:name w:val="Body text + 8 pt"/>
    <w:aliases w:val="Bold,Italic"/>
    <w:uiPriority w:val="99"/>
    <w:rsid w:val="00BD426B"/>
    <w:rPr>
      <w:rFonts w:ascii="Arial" w:hAnsi="Arial"/>
      <w:b/>
      <w:i/>
      <w:sz w:val="16"/>
      <w:u w:val="none"/>
    </w:rPr>
  </w:style>
  <w:style w:type="character" w:customStyle="1" w:styleId="Tablecaption2">
    <w:name w:val="Table caption (2)_"/>
    <w:link w:val="Tablecaption20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paragraph" w:styleId="Tekstpodstawowy">
    <w:name w:val="Body Text"/>
    <w:basedOn w:val="Normalny"/>
    <w:link w:val="TekstpodstawowyZnak1"/>
    <w:uiPriority w:val="99"/>
    <w:rsid w:val="00BD426B"/>
    <w:pPr>
      <w:shd w:val="clear" w:color="auto" w:fill="FFFFFF"/>
      <w:spacing w:before="240" w:line="227" w:lineRule="exact"/>
      <w:ind w:hanging="380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character" w:customStyle="1" w:styleId="TekstpodstawowyZnak">
    <w:name w:val="Tekst podstawowy Znak"/>
    <w:basedOn w:val="Domylnaczcionkaakapitu"/>
    <w:uiPriority w:val="99"/>
    <w:semiHidden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character" w:customStyle="1" w:styleId="TekstpodstawowyZnak20">
    <w:name w:val="Tekst podstawowy Znak20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9">
    <w:name w:val="Tekst podstawowy Znak19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8">
    <w:name w:val="Tekst podstawowy Znak18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7">
    <w:name w:val="Tekst podstawowy Znak17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6">
    <w:name w:val="Tekst podstawowy Znak16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5">
    <w:name w:val="Tekst podstawowy Znak15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4">
    <w:name w:val="Tekst podstawowy Znak14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3">
    <w:name w:val="Tekst podstawowy Znak13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2">
    <w:name w:val="Tekst podstawowy Znak12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1">
    <w:name w:val="Tekst podstawowy Znak11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10">
    <w:name w:val="Tekst podstawowy Znak10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9">
    <w:name w:val="Tekst podstawowy Znak9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8">
    <w:name w:val="Tekst podstawowy Znak8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7">
    <w:name w:val="Tekst podstawowy Znak7"/>
    <w:uiPriority w:val="99"/>
    <w:semiHidden/>
    <w:rsid w:val="00BD426B"/>
    <w:rPr>
      <w:rFonts w:cs="Times New Roman"/>
      <w:color w:val="000000"/>
      <w:sz w:val="24"/>
      <w:szCs w:val="24"/>
    </w:rPr>
  </w:style>
  <w:style w:type="character" w:customStyle="1" w:styleId="TekstpodstawowyZnak6">
    <w:name w:val="Tekst podstawowy Znak6"/>
    <w:uiPriority w:val="99"/>
    <w:semiHidden/>
    <w:rsid w:val="00BD426B"/>
    <w:rPr>
      <w:color w:val="000000"/>
    </w:rPr>
  </w:style>
  <w:style w:type="character" w:customStyle="1" w:styleId="TekstpodstawowyZnak5">
    <w:name w:val="Tekst podstawowy Znak5"/>
    <w:uiPriority w:val="99"/>
    <w:semiHidden/>
    <w:rsid w:val="00BD426B"/>
    <w:rPr>
      <w:color w:val="000000"/>
    </w:rPr>
  </w:style>
  <w:style w:type="character" w:customStyle="1" w:styleId="TekstpodstawowyZnak4">
    <w:name w:val="Tekst podstawowy Znak4"/>
    <w:uiPriority w:val="99"/>
    <w:semiHidden/>
    <w:rsid w:val="00BD426B"/>
    <w:rPr>
      <w:color w:val="000000"/>
    </w:rPr>
  </w:style>
  <w:style w:type="character" w:customStyle="1" w:styleId="TekstpodstawowyZnak3">
    <w:name w:val="Tekst podstawowy Znak3"/>
    <w:uiPriority w:val="99"/>
    <w:semiHidden/>
    <w:rsid w:val="00BD426B"/>
    <w:rPr>
      <w:color w:val="000000"/>
    </w:rPr>
  </w:style>
  <w:style w:type="character" w:customStyle="1" w:styleId="TekstpodstawowyZnak2">
    <w:name w:val="Tekst podstawowy Znak2"/>
    <w:uiPriority w:val="99"/>
    <w:semiHidden/>
    <w:rsid w:val="00BD426B"/>
    <w:rPr>
      <w:color w:val="000000"/>
    </w:rPr>
  </w:style>
  <w:style w:type="character" w:customStyle="1" w:styleId="BodytextBold2">
    <w:name w:val="Body text + Bold2"/>
    <w:uiPriority w:val="99"/>
    <w:rsid w:val="00BD426B"/>
    <w:rPr>
      <w:rFonts w:ascii="Arial" w:hAnsi="Arial"/>
      <w:b/>
      <w:sz w:val="17"/>
      <w:u w:val="none"/>
    </w:rPr>
  </w:style>
  <w:style w:type="character" w:customStyle="1" w:styleId="BodytextItalic">
    <w:name w:val="Body text + Italic"/>
    <w:uiPriority w:val="99"/>
    <w:rsid w:val="00BD426B"/>
    <w:rPr>
      <w:rFonts w:ascii="Arial" w:hAnsi="Arial"/>
      <w:i/>
      <w:sz w:val="17"/>
      <w:u w:val="none"/>
    </w:rPr>
  </w:style>
  <w:style w:type="character" w:customStyle="1" w:styleId="Bodytext20">
    <w:name w:val="Body text (2)"/>
    <w:uiPriority w:val="99"/>
    <w:rsid w:val="00BD426B"/>
    <w:rPr>
      <w:rFonts w:ascii="Arial" w:hAnsi="Arial"/>
      <w:b/>
      <w:sz w:val="17"/>
      <w:u w:val="single"/>
    </w:rPr>
  </w:style>
  <w:style w:type="character" w:customStyle="1" w:styleId="Bodytext28pt">
    <w:name w:val="Body text (2) + 8 pt"/>
    <w:aliases w:val="Italic1"/>
    <w:uiPriority w:val="99"/>
    <w:rsid w:val="00BD426B"/>
    <w:rPr>
      <w:rFonts w:ascii="Arial" w:hAnsi="Arial"/>
      <w:b/>
      <w:i/>
      <w:noProof/>
      <w:sz w:val="16"/>
      <w:u w:val="single"/>
    </w:rPr>
  </w:style>
  <w:style w:type="character" w:customStyle="1" w:styleId="Bodytext3">
    <w:name w:val="Body text (3)_"/>
    <w:link w:val="Bodytext30"/>
    <w:uiPriority w:val="99"/>
    <w:locked/>
    <w:rsid w:val="00BD426B"/>
    <w:rPr>
      <w:rFonts w:ascii="Trebuchet MS" w:hAnsi="Trebuchet MS"/>
      <w:sz w:val="13"/>
      <w:shd w:val="clear" w:color="auto" w:fill="FFFFFF"/>
    </w:rPr>
  </w:style>
  <w:style w:type="character" w:customStyle="1" w:styleId="Bodytext3Arial">
    <w:name w:val="Body text (3) + Arial"/>
    <w:aliases w:val="8,5 pt7"/>
    <w:uiPriority w:val="99"/>
    <w:rsid w:val="00BD426B"/>
    <w:rPr>
      <w:rFonts w:ascii="Arial" w:hAnsi="Arial"/>
      <w:sz w:val="17"/>
      <w:u w:val="none"/>
    </w:rPr>
  </w:style>
  <w:style w:type="character" w:customStyle="1" w:styleId="Heading1">
    <w:name w:val="Heading #1_"/>
    <w:link w:val="Heading10"/>
    <w:uiPriority w:val="99"/>
    <w:locked/>
    <w:rsid w:val="00BD426B"/>
    <w:rPr>
      <w:rFonts w:ascii="Arial" w:hAnsi="Arial"/>
      <w:b/>
      <w:sz w:val="17"/>
      <w:shd w:val="clear" w:color="auto" w:fill="FFFFFF"/>
    </w:rPr>
  </w:style>
  <w:style w:type="character" w:customStyle="1" w:styleId="BodytextItalic1">
    <w:name w:val="Body text + Italic1"/>
    <w:uiPriority w:val="99"/>
    <w:rsid w:val="00BD426B"/>
    <w:rPr>
      <w:rFonts w:ascii="Arial" w:hAnsi="Arial"/>
      <w:i/>
      <w:sz w:val="17"/>
      <w:u w:val="none"/>
    </w:rPr>
  </w:style>
  <w:style w:type="character" w:customStyle="1" w:styleId="Bodytext4">
    <w:name w:val="Body text (4)_"/>
    <w:link w:val="Bodytext40"/>
    <w:uiPriority w:val="99"/>
    <w:locked/>
    <w:rsid w:val="00BD426B"/>
    <w:rPr>
      <w:rFonts w:ascii="Arial" w:hAnsi="Arial"/>
      <w:i/>
      <w:sz w:val="17"/>
      <w:shd w:val="clear" w:color="auto" w:fill="FFFFFF"/>
    </w:rPr>
  </w:style>
  <w:style w:type="character" w:customStyle="1" w:styleId="Bodytext2NotBold">
    <w:name w:val="Body text (2) + Not Bold"/>
    <w:uiPriority w:val="99"/>
    <w:rsid w:val="00BD426B"/>
    <w:rPr>
      <w:rFonts w:ascii="Arial" w:hAnsi="Arial"/>
      <w:sz w:val="17"/>
      <w:u w:val="none"/>
    </w:rPr>
  </w:style>
  <w:style w:type="character" w:customStyle="1" w:styleId="Tablecaption3">
    <w:name w:val="Table caption (3)_"/>
    <w:link w:val="Tablecaption30"/>
    <w:uiPriority w:val="99"/>
    <w:locked/>
    <w:rsid w:val="00BD426B"/>
    <w:rPr>
      <w:rFonts w:ascii="Arial" w:hAnsi="Arial"/>
      <w:i/>
      <w:sz w:val="17"/>
      <w:shd w:val="clear" w:color="auto" w:fill="FFFFFF"/>
    </w:rPr>
  </w:style>
  <w:style w:type="character" w:customStyle="1" w:styleId="Tablecaption">
    <w:name w:val="Table caption_"/>
    <w:link w:val="Tablecaption0"/>
    <w:uiPriority w:val="99"/>
    <w:locked/>
    <w:rsid w:val="00BD426B"/>
    <w:rPr>
      <w:rFonts w:ascii="Arial" w:hAnsi="Arial"/>
      <w:sz w:val="17"/>
      <w:shd w:val="clear" w:color="auto" w:fill="FFFFFF"/>
    </w:rPr>
  </w:style>
  <w:style w:type="character" w:customStyle="1" w:styleId="BodytextAngsanaUPC">
    <w:name w:val="Body text + AngsanaUPC"/>
    <w:aliases w:val="12,5 pt6,Bold2"/>
    <w:uiPriority w:val="99"/>
    <w:rsid w:val="00BD426B"/>
    <w:rPr>
      <w:rFonts w:ascii="AngsanaUPC" w:hAnsi="AngsanaUPC"/>
      <w:b/>
      <w:sz w:val="25"/>
      <w:u w:val="none"/>
    </w:rPr>
  </w:style>
  <w:style w:type="character" w:customStyle="1" w:styleId="BodytextTrebuchetMS">
    <w:name w:val="Body text + Trebuchet MS"/>
    <w:uiPriority w:val="99"/>
    <w:rsid w:val="00BD426B"/>
    <w:rPr>
      <w:rFonts w:ascii="Trebuchet MS" w:hAnsi="Trebuchet MS"/>
      <w:sz w:val="17"/>
      <w:u w:val="none"/>
    </w:rPr>
  </w:style>
  <w:style w:type="character" w:customStyle="1" w:styleId="BodytextSmallCaps">
    <w:name w:val="Body text + Small Caps"/>
    <w:uiPriority w:val="99"/>
    <w:rsid w:val="00BD426B"/>
    <w:rPr>
      <w:rFonts w:ascii="Arial" w:hAnsi="Arial"/>
      <w:smallCaps/>
      <w:sz w:val="17"/>
      <w:u w:val="none"/>
    </w:rPr>
  </w:style>
  <w:style w:type="character" w:customStyle="1" w:styleId="BodytextBold1">
    <w:name w:val="Body text + Bold1"/>
    <w:uiPriority w:val="99"/>
    <w:rsid w:val="00BD426B"/>
    <w:rPr>
      <w:rFonts w:ascii="Arial" w:hAnsi="Arial"/>
      <w:b/>
      <w:sz w:val="17"/>
      <w:u w:val="single"/>
    </w:rPr>
  </w:style>
  <w:style w:type="character" w:customStyle="1" w:styleId="Bodytext4NotItalic">
    <w:name w:val="Body text (4) + Not Italic"/>
    <w:uiPriority w:val="99"/>
    <w:rsid w:val="00BD426B"/>
    <w:rPr>
      <w:rFonts w:ascii="Arial" w:hAnsi="Arial"/>
      <w:sz w:val="17"/>
      <w:u w:val="none"/>
    </w:rPr>
  </w:style>
  <w:style w:type="character" w:customStyle="1" w:styleId="Bodytext5">
    <w:name w:val="Body text (5)_"/>
    <w:link w:val="Bodytext50"/>
    <w:uiPriority w:val="99"/>
    <w:locked/>
    <w:rsid w:val="00BD426B"/>
    <w:rPr>
      <w:rFonts w:ascii="Arial" w:hAnsi="Arial"/>
      <w:b/>
      <w:i/>
      <w:sz w:val="16"/>
      <w:shd w:val="clear" w:color="auto" w:fill="FFFFFF"/>
    </w:rPr>
  </w:style>
  <w:style w:type="character" w:customStyle="1" w:styleId="Bodytext58">
    <w:name w:val="Body text (5) + 8"/>
    <w:aliases w:val="5 pt5,Not Bold,Not Italic"/>
    <w:uiPriority w:val="99"/>
    <w:rsid w:val="00BD426B"/>
    <w:rPr>
      <w:rFonts w:ascii="Arial" w:hAnsi="Arial"/>
      <w:sz w:val="17"/>
      <w:u w:val="none"/>
    </w:rPr>
  </w:style>
  <w:style w:type="character" w:customStyle="1" w:styleId="Bodytext6pt">
    <w:name w:val="Body text + 6 pt"/>
    <w:uiPriority w:val="99"/>
    <w:rsid w:val="00BD426B"/>
    <w:rPr>
      <w:rFonts w:ascii="Arial" w:hAnsi="Arial"/>
      <w:sz w:val="12"/>
      <w:u w:val="none"/>
    </w:rPr>
  </w:style>
  <w:style w:type="character" w:customStyle="1" w:styleId="Bodytext6">
    <w:name w:val="Body text (6)_"/>
    <w:link w:val="Bodytext60"/>
    <w:uiPriority w:val="99"/>
    <w:locked/>
    <w:rsid w:val="00BD426B"/>
    <w:rPr>
      <w:rFonts w:ascii="Arial" w:hAnsi="Arial"/>
      <w:b/>
      <w:sz w:val="13"/>
      <w:shd w:val="clear" w:color="auto" w:fill="FFFFFF"/>
    </w:rPr>
  </w:style>
  <w:style w:type="character" w:customStyle="1" w:styleId="Bodytext64">
    <w:name w:val="Body text (6) + 4"/>
    <w:aliases w:val="5 pt4,Not Bold1"/>
    <w:uiPriority w:val="99"/>
    <w:rsid w:val="00BD426B"/>
    <w:rPr>
      <w:rFonts w:ascii="Arial" w:hAnsi="Arial"/>
      <w:sz w:val="9"/>
      <w:u w:val="none"/>
    </w:rPr>
  </w:style>
  <w:style w:type="character" w:customStyle="1" w:styleId="Bodytext7">
    <w:name w:val="Body text (7)_"/>
    <w:link w:val="Bodytext70"/>
    <w:uiPriority w:val="99"/>
    <w:locked/>
    <w:rsid w:val="00BD426B"/>
    <w:rPr>
      <w:rFonts w:ascii="Arial" w:hAnsi="Arial"/>
      <w:sz w:val="15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BD426B"/>
    <w:rPr>
      <w:rFonts w:ascii="Trebuchet MS" w:hAnsi="Trebuchet MS"/>
      <w:sz w:val="16"/>
      <w:shd w:val="clear" w:color="auto" w:fill="FFFFFF"/>
    </w:rPr>
  </w:style>
  <w:style w:type="character" w:customStyle="1" w:styleId="Bodytext9">
    <w:name w:val="Body text + 9"/>
    <w:aliases w:val="5 pt3,Scale 80%"/>
    <w:uiPriority w:val="99"/>
    <w:rsid w:val="00BD426B"/>
    <w:rPr>
      <w:rFonts w:ascii="Arial" w:hAnsi="Arial"/>
      <w:w w:val="80"/>
      <w:sz w:val="19"/>
      <w:u w:val="none"/>
    </w:rPr>
  </w:style>
  <w:style w:type="character" w:customStyle="1" w:styleId="HeaderorfooterTrebuchetMS">
    <w:name w:val="Header or footer + Trebuchet MS"/>
    <w:aliases w:val="9 pt,Bold1"/>
    <w:uiPriority w:val="99"/>
    <w:rsid w:val="00BD426B"/>
    <w:rPr>
      <w:rFonts w:ascii="Trebuchet MS" w:hAnsi="Trebuchet MS"/>
      <w:b/>
      <w:sz w:val="18"/>
      <w:u w:val="none"/>
    </w:rPr>
  </w:style>
  <w:style w:type="character" w:customStyle="1" w:styleId="Tablecaption4">
    <w:name w:val="Table caption (4)_"/>
    <w:link w:val="Tablecaption40"/>
    <w:uiPriority w:val="99"/>
    <w:locked/>
    <w:rsid w:val="00BD426B"/>
    <w:rPr>
      <w:rFonts w:ascii="MS Gothic" w:eastAsia="MS Gothic"/>
      <w:noProof/>
      <w:sz w:val="16"/>
      <w:shd w:val="clear" w:color="auto" w:fill="FFFFFF"/>
    </w:rPr>
  </w:style>
  <w:style w:type="character" w:customStyle="1" w:styleId="BodytextTrebuchetMS2">
    <w:name w:val="Body text + Trebuchet MS2"/>
    <w:aliases w:val="6,5 pt2"/>
    <w:uiPriority w:val="99"/>
    <w:rsid w:val="00BD426B"/>
    <w:rPr>
      <w:rFonts w:ascii="Trebuchet MS" w:hAnsi="Trebuchet MS"/>
      <w:sz w:val="13"/>
      <w:u w:val="none"/>
    </w:rPr>
  </w:style>
  <w:style w:type="character" w:customStyle="1" w:styleId="Bodytext90">
    <w:name w:val="Body text (9)_"/>
    <w:link w:val="Bodytext91"/>
    <w:uiPriority w:val="99"/>
    <w:locked/>
    <w:rsid w:val="00BD426B"/>
    <w:rPr>
      <w:rFonts w:ascii="AngsanaUPC" w:hAnsi="AngsanaUPC"/>
      <w:sz w:val="8"/>
      <w:shd w:val="clear" w:color="auto" w:fill="FFFFFF"/>
    </w:rPr>
  </w:style>
  <w:style w:type="character" w:customStyle="1" w:styleId="Bodytext7pt">
    <w:name w:val="Body text + 7 pt"/>
    <w:uiPriority w:val="99"/>
    <w:rsid w:val="00BD426B"/>
    <w:rPr>
      <w:rFonts w:ascii="Arial" w:hAnsi="Arial"/>
      <w:sz w:val="14"/>
      <w:u w:val="none"/>
    </w:rPr>
  </w:style>
  <w:style w:type="character" w:customStyle="1" w:styleId="BodytextTrebuchetMS1">
    <w:name w:val="Body text + Trebuchet MS1"/>
    <w:aliases w:val="5,5 pt1"/>
    <w:uiPriority w:val="99"/>
    <w:rsid w:val="00BD426B"/>
    <w:rPr>
      <w:rFonts w:ascii="Trebuchet MS" w:hAnsi="Trebuchet MS"/>
      <w:noProof/>
      <w:sz w:val="11"/>
      <w:u w:val="none"/>
    </w:rPr>
  </w:style>
  <w:style w:type="character" w:customStyle="1" w:styleId="Bodytext10pt">
    <w:name w:val="Body text + 10 pt"/>
    <w:aliases w:val="Spacing -1 pt"/>
    <w:uiPriority w:val="99"/>
    <w:rsid w:val="00BD426B"/>
    <w:rPr>
      <w:rFonts w:ascii="Arial" w:hAnsi="Arial"/>
      <w:spacing w:val="-20"/>
      <w:sz w:val="20"/>
      <w:u w:val="none"/>
    </w:rPr>
  </w:style>
  <w:style w:type="character" w:customStyle="1" w:styleId="BodytextSmallCaps1">
    <w:name w:val="Body text + Small Caps1"/>
    <w:uiPriority w:val="99"/>
    <w:rsid w:val="00BD426B"/>
    <w:rPr>
      <w:rFonts w:ascii="Arial" w:hAnsi="Arial"/>
      <w:smallCaps/>
      <w:sz w:val="17"/>
      <w:u w:val="none"/>
    </w:rPr>
  </w:style>
  <w:style w:type="paragraph" w:customStyle="1" w:styleId="Bodytext21">
    <w:name w:val="Body text (2)1"/>
    <w:basedOn w:val="Normalny"/>
    <w:link w:val="Bodytext2"/>
    <w:uiPriority w:val="99"/>
    <w:rsid w:val="00BD426B"/>
    <w:pPr>
      <w:shd w:val="clear" w:color="auto" w:fill="FFFFFF"/>
      <w:spacing w:after="240" w:line="240" w:lineRule="atLeast"/>
      <w:ind w:hanging="240"/>
      <w:jc w:val="center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Headerorfooter1">
    <w:name w:val="Header or footer1"/>
    <w:basedOn w:val="Normalny"/>
    <w:link w:val="Headerorfooter"/>
    <w:uiPriority w:val="99"/>
    <w:rsid w:val="00BD426B"/>
    <w:pPr>
      <w:shd w:val="clear" w:color="auto" w:fill="FFFFFF"/>
      <w:spacing w:line="240" w:lineRule="atLeast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paragraph" w:customStyle="1" w:styleId="Tablecaption20">
    <w:name w:val="Table caption (2)"/>
    <w:basedOn w:val="Normalny"/>
    <w:link w:val="Tablecaption2"/>
    <w:uiPriority w:val="99"/>
    <w:rsid w:val="00BD426B"/>
    <w:pPr>
      <w:shd w:val="clear" w:color="auto" w:fill="FFFFFF"/>
      <w:spacing w:line="240" w:lineRule="atLeast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Bodytext30">
    <w:name w:val="Body text (3)"/>
    <w:basedOn w:val="Normalny"/>
    <w:link w:val="Bodytext3"/>
    <w:uiPriority w:val="99"/>
    <w:rsid w:val="00BD426B"/>
    <w:pPr>
      <w:shd w:val="clear" w:color="auto" w:fill="FFFFFF"/>
      <w:spacing w:line="240" w:lineRule="atLeast"/>
      <w:jc w:val="both"/>
    </w:pPr>
    <w:rPr>
      <w:rFonts w:ascii="Trebuchet MS" w:eastAsiaTheme="minorHAnsi" w:hAnsi="Trebuchet MS" w:cstheme="minorBidi"/>
      <w:color w:val="auto"/>
      <w:sz w:val="13"/>
      <w:szCs w:val="22"/>
      <w:lang w:eastAsia="en-US"/>
    </w:rPr>
  </w:style>
  <w:style w:type="paragraph" w:customStyle="1" w:styleId="Heading10">
    <w:name w:val="Heading #1"/>
    <w:basedOn w:val="Normalny"/>
    <w:link w:val="Heading1"/>
    <w:uiPriority w:val="99"/>
    <w:rsid w:val="00BD426B"/>
    <w:pPr>
      <w:shd w:val="clear" w:color="auto" w:fill="FFFFFF"/>
      <w:spacing w:line="227" w:lineRule="exact"/>
      <w:jc w:val="both"/>
      <w:outlineLvl w:val="0"/>
    </w:pPr>
    <w:rPr>
      <w:rFonts w:ascii="Arial" w:eastAsiaTheme="minorHAnsi" w:hAnsi="Arial" w:cstheme="minorBidi"/>
      <w:b/>
      <w:color w:val="auto"/>
      <w:sz w:val="17"/>
      <w:szCs w:val="22"/>
      <w:lang w:eastAsia="en-US"/>
    </w:rPr>
  </w:style>
  <w:style w:type="paragraph" w:customStyle="1" w:styleId="Bodytext40">
    <w:name w:val="Body text (4)"/>
    <w:basedOn w:val="Normalny"/>
    <w:link w:val="Bodytext4"/>
    <w:uiPriority w:val="99"/>
    <w:rsid w:val="00BD426B"/>
    <w:pPr>
      <w:shd w:val="clear" w:color="auto" w:fill="FFFFFF"/>
      <w:spacing w:before="300" w:line="240" w:lineRule="atLeast"/>
      <w:ind w:hanging="240"/>
      <w:jc w:val="both"/>
    </w:pPr>
    <w:rPr>
      <w:rFonts w:ascii="Arial" w:eastAsiaTheme="minorHAnsi" w:hAnsi="Arial" w:cstheme="minorBidi"/>
      <w:i/>
      <w:color w:val="auto"/>
      <w:sz w:val="17"/>
      <w:szCs w:val="22"/>
      <w:lang w:eastAsia="en-US"/>
    </w:rPr>
  </w:style>
  <w:style w:type="paragraph" w:customStyle="1" w:styleId="Tablecaption30">
    <w:name w:val="Table caption (3)"/>
    <w:basedOn w:val="Normalny"/>
    <w:link w:val="Tablecaption3"/>
    <w:uiPriority w:val="99"/>
    <w:rsid w:val="00BD426B"/>
    <w:pPr>
      <w:shd w:val="clear" w:color="auto" w:fill="FFFFFF"/>
      <w:spacing w:line="234" w:lineRule="exact"/>
      <w:jc w:val="right"/>
    </w:pPr>
    <w:rPr>
      <w:rFonts w:ascii="Arial" w:eastAsiaTheme="minorHAnsi" w:hAnsi="Arial" w:cstheme="minorBidi"/>
      <w:i/>
      <w:color w:val="auto"/>
      <w:sz w:val="17"/>
      <w:szCs w:val="22"/>
      <w:lang w:eastAsia="en-US"/>
    </w:rPr>
  </w:style>
  <w:style w:type="paragraph" w:customStyle="1" w:styleId="Tablecaption0">
    <w:name w:val="Table caption"/>
    <w:basedOn w:val="Normalny"/>
    <w:link w:val="Tablecaption"/>
    <w:uiPriority w:val="99"/>
    <w:rsid w:val="00BD426B"/>
    <w:pPr>
      <w:shd w:val="clear" w:color="auto" w:fill="FFFFFF"/>
      <w:spacing w:line="234" w:lineRule="exact"/>
    </w:pPr>
    <w:rPr>
      <w:rFonts w:ascii="Arial" w:eastAsiaTheme="minorHAnsi" w:hAnsi="Arial" w:cstheme="minorBidi"/>
      <w:color w:val="auto"/>
      <w:sz w:val="17"/>
      <w:szCs w:val="22"/>
      <w:lang w:eastAsia="en-US"/>
    </w:rPr>
  </w:style>
  <w:style w:type="paragraph" w:customStyle="1" w:styleId="Bodytext50">
    <w:name w:val="Body text (5)"/>
    <w:basedOn w:val="Normalny"/>
    <w:link w:val="Bodytext5"/>
    <w:uiPriority w:val="99"/>
    <w:rsid w:val="00BD426B"/>
    <w:pPr>
      <w:shd w:val="clear" w:color="auto" w:fill="FFFFFF"/>
      <w:spacing w:before="120" w:line="346" w:lineRule="exact"/>
      <w:ind w:hanging="240"/>
    </w:pPr>
    <w:rPr>
      <w:rFonts w:ascii="Arial" w:eastAsiaTheme="minorHAnsi" w:hAnsi="Arial" w:cstheme="minorBidi"/>
      <w:b/>
      <w:i/>
      <w:color w:val="auto"/>
      <w:sz w:val="16"/>
      <w:szCs w:val="22"/>
      <w:lang w:eastAsia="en-US"/>
    </w:rPr>
  </w:style>
  <w:style w:type="paragraph" w:customStyle="1" w:styleId="Bodytext60">
    <w:name w:val="Body text (6)"/>
    <w:basedOn w:val="Normalny"/>
    <w:link w:val="Bodytext6"/>
    <w:uiPriority w:val="99"/>
    <w:rsid w:val="00BD426B"/>
    <w:pPr>
      <w:shd w:val="clear" w:color="auto" w:fill="FFFFFF"/>
      <w:spacing w:after="360" w:line="180" w:lineRule="exact"/>
      <w:jc w:val="center"/>
    </w:pPr>
    <w:rPr>
      <w:rFonts w:ascii="Arial" w:eastAsiaTheme="minorHAnsi" w:hAnsi="Arial" w:cstheme="minorBidi"/>
      <w:b/>
      <w:color w:val="auto"/>
      <w:sz w:val="13"/>
      <w:szCs w:val="22"/>
      <w:lang w:eastAsia="en-US"/>
    </w:rPr>
  </w:style>
  <w:style w:type="paragraph" w:customStyle="1" w:styleId="Bodytext70">
    <w:name w:val="Body text (7)"/>
    <w:basedOn w:val="Normalny"/>
    <w:link w:val="Bodytext7"/>
    <w:uiPriority w:val="99"/>
    <w:rsid w:val="00BD426B"/>
    <w:pPr>
      <w:shd w:val="clear" w:color="auto" w:fill="FFFFFF"/>
      <w:spacing w:line="410" w:lineRule="exact"/>
      <w:jc w:val="center"/>
    </w:pPr>
    <w:rPr>
      <w:rFonts w:ascii="Arial" w:eastAsiaTheme="minorHAnsi" w:hAnsi="Arial" w:cstheme="minorBidi"/>
      <w:color w:val="auto"/>
      <w:sz w:val="15"/>
      <w:szCs w:val="22"/>
      <w:lang w:eastAsia="en-US"/>
    </w:rPr>
  </w:style>
  <w:style w:type="paragraph" w:customStyle="1" w:styleId="Bodytext80">
    <w:name w:val="Body text (8)"/>
    <w:basedOn w:val="Normalny"/>
    <w:link w:val="Bodytext8"/>
    <w:uiPriority w:val="99"/>
    <w:rsid w:val="00BD426B"/>
    <w:pPr>
      <w:shd w:val="clear" w:color="auto" w:fill="FFFFFF"/>
      <w:spacing w:after="180" w:line="227" w:lineRule="exact"/>
      <w:jc w:val="both"/>
    </w:pPr>
    <w:rPr>
      <w:rFonts w:ascii="Trebuchet MS" w:eastAsiaTheme="minorHAnsi" w:hAnsi="Trebuchet MS" w:cstheme="minorBidi"/>
      <w:color w:val="auto"/>
      <w:sz w:val="16"/>
      <w:szCs w:val="22"/>
      <w:lang w:eastAsia="en-US"/>
    </w:rPr>
  </w:style>
  <w:style w:type="paragraph" w:customStyle="1" w:styleId="Tablecaption40">
    <w:name w:val="Table caption (4)"/>
    <w:basedOn w:val="Normalny"/>
    <w:link w:val="Tablecaption4"/>
    <w:uiPriority w:val="99"/>
    <w:rsid w:val="00BD426B"/>
    <w:pPr>
      <w:shd w:val="clear" w:color="auto" w:fill="FFFFFF"/>
      <w:spacing w:after="60" w:line="240" w:lineRule="atLeast"/>
    </w:pPr>
    <w:rPr>
      <w:rFonts w:ascii="MS Gothic" w:eastAsia="MS Gothic" w:hAnsiTheme="minorHAnsi" w:cstheme="minorBidi"/>
      <w:noProof/>
      <w:color w:val="auto"/>
      <w:sz w:val="16"/>
      <w:szCs w:val="22"/>
      <w:lang w:eastAsia="en-US"/>
    </w:rPr>
  </w:style>
  <w:style w:type="paragraph" w:customStyle="1" w:styleId="Bodytext91">
    <w:name w:val="Body text (9)"/>
    <w:basedOn w:val="Normalny"/>
    <w:link w:val="Bodytext90"/>
    <w:uiPriority w:val="99"/>
    <w:rsid w:val="00BD426B"/>
    <w:pPr>
      <w:shd w:val="clear" w:color="auto" w:fill="FFFFFF"/>
      <w:spacing w:before="240" w:after="60" w:line="240" w:lineRule="atLeast"/>
    </w:pPr>
    <w:rPr>
      <w:rFonts w:ascii="AngsanaUPC" w:eastAsiaTheme="minorHAnsi" w:hAnsi="AngsanaUPC" w:cstheme="minorBidi"/>
      <w:color w:val="auto"/>
      <w:sz w:val="8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D4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42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426B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Bodytext10">
    <w:name w:val="Body text (10)_"/>
    <w:link w:val="Bodytext100"/>
    <w:uiPriority w:val="99"/>
    <w:locked/>
    <w:rsid w:val="00BD426B"/>
    <w:rPr>
      <w:rFonts w:ascii="Tahoma" w:hAnsi="Tahoma"/>
      <w:b/>
      <w:spacing w:val="-10"/>
      <w:shd w:val="clear" w:color="auto" w:fill="FFFFFF"/>
    </w:rPr>
  </w:style>
  <w:style w:type="paragraph" w:customStyle="1" w:styleId="Bodytext100">
    <w:name w:val="Body text (10)"/>
    <w:basedOn w:val="Normalny"/>
    <w:link w:val="Bodytext10"/>
    <w:uiPriority w:val="99"/>
    <w:rsid w:val="00BD426B"/>
    <w:pPr>
      <w:shd w:val="clear" w:color="auto" w:fill="FFFFFF"/>
      <w:spacing w:before="240" w:line="274" w:lineRule="exact"/>
      <w:jc w:val="both"/>
    </w:pPr>
    <w:rPr>
      <w:rFonts w:ascii="Tahoma" w:eastAsiaTheme="minorHAnsi" w:hAnsi="Tahoma" w:cstheme="minorBidi"/>
      <w:b/>
      <w:color w:val="auto"/>
      <w:spacing w:val="-10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42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26B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TrigIdentity2">
    <w:name w:val="Trig Identity 2"/>
    <w:rsid w:val="00BD426B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42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426B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D42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D426B"/>
    <w:rPr>
      <w:rFonts w:ascii="Courier New" w:eastAsia="Times New Roman" w:hAnsi="Courier New" w:cs="Courier New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C8AC6-C969-41C8-BCA8-D9DAFA009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2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Piotrek</cp:lastModifiedBy>
  <cp:revision>51</cp:revision>
  <cp:lastPrinted>2017-03-20T09:09:00Z</cp:lastPrinted>
  <dcterms:created xsi:type="dcterms:W3CDTF">2014-05-24T06:18:00Z</dcterms:created>
  <dcterms:modified xsi:type="dcterms:W3CDTF">2017-05-31T19:39:00Z</dcterms:modified>
</cp:coreProperties>
</file>